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23B1" w:rsidRPr="00EC5580" w:rsidRDefault="001523B1" w:rsidP="001523B1">
      <w:pPr>
        <w:pStyle w:val="BijlageGenummerdKop"/>
        <w:rPr>
          <w:color w:val="000000"/>
        </w:rPr>
      </w:pPr>
      <w:bookmarkStart w:id="0" w:name="_Toc496111701"/>
      <w:bookmarkStart w:id="1" w:name="_Toc60924332"/>
      <w:bookmarkStart w:id="2" w:name="bwBijlageE_OP_NO"/>
      <w:r>
        <w:rPr>
          <w:color w:val="000000"/>
        </w:rPr>
        <w:t xml:space="preserve">Bijlage E </w:t>
      </w:r>
      <w:r w:rsidRPr="00EC5580">
        <w:rPr>
          <w:color w:val="000000"/>
        </w:rPr>
        <w:t>Gegevens omtrent technische bekwaamheid</w:t>
      </w:r>
      <w:bookmarkEnd w:id="0"/>
      <w:bookmarkEnd w:id="1"/>
      <w:r>
        <w:rPr>
          <w:color w:val="000000"/>
        </w:rPr>
        <w:t xml:space="preserve"> ROK Financieel-economische dienstverlening</w:t>
      </w:r>
    </w:p>
    <w:p w:rsidR="001523B1" w:rsidRPr="00980919" w:rsidRDefault="001523B1" w:rsidP="001523B1">
      <w:pPr>
        <w:ind w:left="352"/>
        <w:rPr>
          <w:rFonts w:cs="V&amp;W Syntax (Adobe)"/>
        </w:rPr>
      </w:pPr>
      <w:bookmarkStart w:id="3" w:name="bwAP_OP_NO_aan_tekst1"/>
      <w:bookmarkEnd w:id="2"/>
      <w:r w:rsidRPr="00980919">
        <w:rPr>
          <w:rFonts w:cs="V&amp;W Syntax (Adobe)"/>
        </w:rPr>
        <w:t xml:space="preserve">De </w:t>
      </w:r>
      <w:r>
        <w:rPr>
          <w:rFonts w:cs="V&amp;W Syntax (Adobe)"/>
        </w:rPr>
        <w:t>inschrijver geeft</w:t>
      </w:r>
      <w:r w:rsidRPr="00980919">
        <w:rPr>
          <w:rFonts w:cs="V&amp;W Syntax (Adobe)"/>
        </w:rPr>
        <w:t xml:space="preserve"> in onderstaande tabellen aan met welke referentieopdracht(en) wordt vold</w:t>
      </w:r>
      <w:r>
        <w:rPr>
          <w:rFonts w:cs="V&amp;W Syntax (Adobe)"/>
        </w:rPr>
        <w:t>aan aan de geschiktheidseisen</w:t>
      </w:r>
      <w:r w:rsidRPr="00980919">
        <w:rPr>
          <w:rFonts w:cs="V&amp;W Syntax (Adobe)"/>
        </w:rPr>
        <w:t>.</w:t>
      </w:r>
    </w:p>
    <w:p w:rsidR="001523B1" w:rsidRPr="00AF236F" w:rsidRDefault="001523B1" w:rsidP="001523B1">
      <w:pPr>
        <w:spacing w:line="260" w:lineRule="atLeast"/>
        <w:rPr>
          <w:rFonts w:cs="Verdana"/>
          <w:color w:val="000000"/>
          <w:szCs w:val="18"/>
        </w:rPr>
      </w:pPr>
    </w:p>
    <w:p w:rsidR="001523B1" w:rsidRPr="00AF236F" w:rsidRDefault="001523B1" w:rsidP="001523B1">
      <w:pPr>
        <w:spacing w:line="260" w:lineRule="atLeast"/>
        <w:rPr>
          <w:rStyle w:val="Verborgentekst"/>
        </w:rPr>
      </w:pPr>
      <w:bookmarkStart w:id="4" w:name="bwAP_OP_NO_aan_HT"/>
      <w:r w:rsidRPr="00AF236F">
        <w:rPr>
          <w:rStyle w:val="Verborgentekst"/>
        </w:rPr>
        <w:t xml:space="preserve">In onderstaande tabel dient projectspecifiek exact de verwijzing naar de geschiktheidseisen </w:t>
      </w:r>
      <w:bookmarkStart w:id="5" w:name="bwAP_NO_aan_HT"/>
      <w:r w:rsidRPr="00AF236F">
        <w:rPr>
          <w:rStyle w:val="Verborgentekst"/>
          <w:color w:val="E0E0E0"/>
        </w:rPr>
        <w:t>en/of selectiecriteria</w:t>
      </w:r>
      <w:bookmarkEnd w:id="5"/>
      <w:r w:rsidRPr="00AF236F">
        <w:rPr>
          <w:rStyle w:val="Verborgentekst"/>
        </w:rPr>
        <w:t xml:space="preserve"> te worden vermeld.</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3"/>
        <w:gridCol w:w="20"/>
        <w:gridCol w:w="2485"/>
        <w:gridCol w:w="2093"/>
      </w:tblGrid>
      <w:tr w:rsidR="001523B1" w:rsidRPr="00AF236F" w:rsidTr="00A16906">
        <w:tc>
          <w:tcPr>
            <w:tcW w:w="2813" w:type="dxa"/>
            <w:shd w:val="clear" w:color="auto" w:fill="auto"/>
          </w:tcPr>
          <w:p w:rsidR="001523B1" w:rsidRPr="00AF236F" w:rsidRDefault="001523B1" w:rsidP="00A16906">
            <w:pPr>
              <w:spacing w:line="260" w:lineRule="atLeast"/>
              <w:rPr>
                <w:rFonts w:cs="Verdana"/>
                <w:color w:val="000000"/>
                <w:szCs w:val="18"/>
              </w:rPr>
            </w:pPr>
            <w:bookmarkStart w:id="6" w:name="bwAP_OP_NO_aan_tekst2"/>
            <w:bookmarkEnd w:id="4"/>
            <w:r w:rsidRPr="00AF236F">
              <w:rPr>
                <w:rFonts w:cs="Verdana"/>
                <w:b/>
                <w:color w:val="000000"/>
                <w:szCs w:val="18"/>
              </w:rPr>
              <w:t>Verwijzing naar de geschiktheidseis</w:t>
            </w:r>
            <w:bookmarkStart w:id="7" w:name="bwAP_OP_NO_GGO_uit"/>
            <w:r>
              <w:rPr>
                <w:rFonts w:cs="Verdana"/>
                <w:b/>
                <w:color w:val="000000"/>
                <w:szCs w:val="18"/>
              </w:rPr>
              <w:t xml:space="preserve"> </w:t>
            </w:r>
            <w:r w:rsidRPr="00AF236F">
              <w:rPr>
                <w:rFonts w:cs="Verdana"/>
                <w:b/>
                <w:vanish/>
                <w:color w:val="E0E0E0"/>
                <w:szCs w:val="18"/>
              </w:rPr>
              <w:t xml:space="preserve"> en/of het selectiecriterium</w:t>
            </w:r>
            <w:bookmarkEnd w:id="7"/>
          </w:p>
          <w:p w:rsidR="001523B1" w:rsidRPr="00AF236F" w:rsidRDefault="001523B1" w:rsidP="00A16906">
            <w:pPr>
              <w:spacing w:line="260" w:lineRule="atLeast"/>
              <w:rPr>
                <w:rFonts w:cs="Verdana"/>
                <w:b/>
                <w:color w:val="000000"/>
                <w:sz w:val="16"/>
                <w:szCs w:val="16"/>
              </w:rPr>
            </w:pPr>
            <w:bookmarkStart w:id="8" w:name="bwAP_OP_NO_HT_aan3"/>
            <w:r w:rsidRPr="00AF236F">
              <w:rPr>
                <w:rStyle w:val="Verborgentekst"/>
              </w:rPr>
              <w:t>Alleen verwijzing om inconsistenties in eisen of criteria te voorkomen</w:t>
            </w:r>
            <w:bookmarkEnd w:id="8"/>
          </w:p>
        </w:tc>
        <w:tc>
          <w:tcPr>
            <w:tcW w:w="2505" w:type="dxa"/>
            <w:gridSpan w:val="2"/>
            <w:shd w:val="clear" w:color="auto" w:fill="auto"/>
          </w:tcPr>
          <w:p w:rsidR="001523B1" w:rsidRPr="00AF236F" w:rsidRDefault="001523B1" w:rsidP="00A16906">
            <w:pPr>
              <w:spacing w:line="260" w:lineRule="atLeast"/>
              <w:rPr>
                <w:rFonts w:cs="Verdana"/>
                <w:b/>
                <w:color w:val="000000"/>
                <w:szCs w:val="18"/>
              </w:rPr>
            </w:pPr>
            <w:r w:rsidRPr="00AF236F">
              <w:rPr>
                <w:rFonts w:cs="Verdana"/>
                <w:b/>
                <w:color w:val="000000"/>
                <w:szCs w:val="18"/>
              </w:rPr>
              <w:t xml:space="preserve">Referentieopdracht </w:t>
            </w:r>
            <w:proofErr w:type="spellStart"/>
            <w:r w:rsidRPr="00AF236F">
              <w:rPr>
                <w:rFonts w:cs="Verdana"/>
                <w:b/>
                <w:color w:val="000000"/>
                <w:szCs w:val="18"/>
              </w:rPr>
              <w:t>nr</w:t>
            </w:r>
            <w:proofErr w:type="spellEnd"/>
            <w:r w:rsidRPr="00AF236F">
              <w:rPr>
                <w:rFonts w:cs="Verdana"/>
                <w:b/>
                <w:color w:val="000000"/>
                <w:szCs w:val="18"/>
              </w:rPr>
              <w:t>:</w:t>
            </w:r>
          </w:p>
          <w:p w:rsidR="001523B1" w:rsidRPr="00AF236F" w:rsidRDefault="001523B1" w:rsidP="00A16906">
            <w:pPr>
              <w:spacing w:line="260" w:lineRule="atLeast"/>
              <w:rPr>
                <w:rFonts w:cs="Verdana"/>
                <w:color w:val="000000"/>
                <w:szCs w:val="18"/>
              </w:rPr>
            </w:pPr>
            <w:r w:rsidRPr="00AF236F">
              <w:rPr>
                <w:rFonts w:cs="Verdana"/>
                <w:b/>
                <w:color w:val="000000"/>
                <w:szCs w:val="18"/>
              </w:rPr>
              <w:t>Door de ondernemer(s) (gegadigde(n)) in te vullen</w:t>
            </w:r>
          </w:p>
        </w:tc>
        <w:tc>
          <w:tcPr>
            <w:tcW w:w="2093" w:type="dxa"/>
          </w:tcPr>
          <w:p w:rsidR="001523B1" w:rsidRPr="00AF236F" w:rsidRDefault="001523B1" w:rsidP="00A16906">
            <w:pPr>
              <w:spacing w:line="260" w:lineRule="atLeast"/>
              <w:rPr>
                <w:rFonts w:cs="Verdana"/>
                <w:b/>
                <w:color w:val="000000"/>
                <w:szCs w:val="18"/>
              </w:rPr>
            </w:pPr>
            <w:r>
              <w:rPr>
                <w:rFonts w:cs="Verdana"/>
                <w:b/>
                <w:color w:val="000000"/>
                <w:szCs w:val="18"/>
              </w:rPr>
              <w:t>Voldoet aan geschiktheidseis?</w:t>
            </w:r>
            <w:r>
              <w:rPr>
                <w:rStyle w:val="Voetnootmarkering"/>
                <w:b/>
                <w:color w:val="000000"/>
                <w:szCs w:val="18"/>
              </w:rPr>
              <w:footnoteReference w:id="1"/>
            </w:r>
            <w:r>
              <w:rPr>
                <w:rFonts w:cs="Verdana"/>
                <w:b/>
                <w:color w:val="000000"/>
                <w:szCs w:val="18"/>
              </w:rPr>
              <w:t xml:space="preserve"> </w:t>
            </w:r>
          </w:p>
        </w:tc>
      </w:tr>
      <w:tr w:rsidR="001523B1" w:rsidRPr="00AF236F" w:rsidTr="00A16906">
        <w:tc>
          <w:tcPr>
            <w:tcW w:w="2813" w:type="dxa"/>
            <w:shd w:val="clear" w:color="auto" w:fill="auto"/>
          </w:tcPr>
          <w:p w:rsidR="001523B1" w:rsidRPr="00AF236F" w:rsidRDefault="001523B1" w:rsidP="00A16906">
            <w:pPr>
              <w:spacing w:line="260" w:lineRule="atLeast"/>
              <w:rPr>
                <w:rStyle w:val="Verborgentekst"/>
                <w:b w:val="0"/>
                <w:i w:val="0"/>
                <w:vanish w:val="0"/>
                <w:color w:val="000000"/>
                <w:szCs w:val="18"/>
              </w:rPr>
            </w:pPr>
            <w:bookmarkStart w:id="9" w:name="bwAP_OP_NO_aan9"/>
            <w:bookmarkEnd w:id="6"/>
            <w:r>
              <w:rPr>
                <w:rFonts w:cs="Verdana"/>
                <w:color w:val="000000"/>
                <w:szCs w:val="18"/>
              </w:rPr>
              <w:t>De ondernemer toont aan e</w:t>
            </w:r>
            <w:r w:rsidRPr="00C16C9E">
              <w:rPr>
                <w:rFonts w:cs="Verdana"/>
                <w:color w:val="000000"/>
                <w:szCs w:val="18"/>
              </w:rPr>
              <w:t xml:space="preserve">rvaring </w:t>
            </w:r>
            <w:r>
              <w:rPr>
                <w:rFonts w:cs="Verdana"/>
                <w:color w:val="000000"/>
                <w:szCs w:val="18"/>
              </w:rPr>
              <w:t xml:space="preserve">te hebben </w:t>
            </w:r>
            <w:r w:rsidRPr="00C16C9E">
              <w:rPr>
                <w:rFonts w:cs="Verdana"/>
                <w:color w:val="000000"/>
                <w:szCs w:val="18"/>
              </w:rPr>
              <w:t xml:space="preserve">met betrekking tot het opzetten van een betalingsregeling </w:t>
            </w:r>
            <w:r>
              <w:rPr>
                <w:rFonts w:cs="Verdana"/>
                <w:color w:val="000000"/>
                <w:szCs w:val="18"/>
              </w:rPr>
              <w:t xml:space="preserve">en/of boeteregeling </w:t>
            </w:r>
            <w:r w:rsidRPr="00C16C9E">
              <w:rPr>
                <w:rFonts w:cs="Verdana"/>
                <w:color w:val="000000"/>
                <w:szCs w:val="18"/>
              </w:rPr>
              <w:t xml:space="preserve">bij </w:t>
            </w:r>
            <w:r>
              <w:rPr>
                <w:rFonts w:cs="Verdana"/>
                <w:color w:val="000000"/>
                <w:szCs w:val="18"/>
              </w:rPr>
              <w:t>de betreffende</w:t>
            </w:r>
            <w:r w:rsidRPr="00C16C9E">
              <w:rPr>
                <w:rFonts w:cs="Verdana"/>
                <w:color w:val="000000"/>
                <w:szCs w:val="18"/>
              </w:rPr>
              <w:t xml:space="preserve"> contractvorm, inclusief scenario-analyse</w:t>
            </w:r>
          </w:p>
        </w:tc>
        <w:tc>
          <w:tcPr>
            <w:tcW w:w="2505" w:type="dxa"/>
            <w:gridSpan w:val="2"/>
            <w:shd w:val="clear" w:color="auto" w:fill="auto"/>
          </w:tcPr>
          <w:p w:rsidR="001523B1" w:rsidRPr="00AF236F" w:rsidRDefault="001523B1" w:rsidP="00A16906">
            <w:pPr>
              <w:spacing w:line="260" w:lineRule="atLeast"/>
              <w:rPr>
                <w:rStyle w:val="Verborgentekst"/>
                <w:b w:val="0"/>
                <w:i w:val="0"/>
                <w:vanish w:val="0"/>
                <w:color w:val="000000"/>
                <w:szCs w:val="18"/>
              </w:rPr>
            </w:pPr>
            <w:r w:rsidRPr="00AF236F">
              <w:rPr>
                <w:rStyle w:val="Verborgentekst"/>
                <w:color w:val="000000"/>
                <w:szCs w:val="18"/>
              </w:rPr>
              <w:t>Per geschiktheidseis maximaal 1 referentie</w:t>
            </w:r>
            <w:r w:rsidRPr="00AF236F">
              <w:rPr>
                <w:rStyle w:val="Verborgentekst"/>
                <w:color w:val="000000"/>
                <w:szCs w:val="18"/>
              </w:rPr>
              <w:softHyphen/>
              <w:t>opdracht</w:t>
            </w:r>
          </w:p>
          <w:p w:rsidR="001523B1" w:rsidRPr="00AF236F" w:rsidRDefault="001523B1" w:rsidP="00A16906">
            <w:pPr>
              <w:spacing w:line="260" w:lineRule="atLeast"/>
              <w:rPr>
                <w:rStyle w:val="Verborgentekst"/>
                <w:b w:val="0"/>
                <w:i w:val="0"/>
                <w:vanish w:val="0"/>
                <w:color w:val="000000"/>
                <w:szCs w:val="18"/>
              </w:rPr>
            </w:pPr>
          </w:p>
        </w:tc>
        <w:tc>
          <w:tcPr>
            <w:tcW w:w="2093" w:type="dxa"/>
          </w:tcPr>
          <w:p w:rsidR="001523B1" w:rsidRPr="00AF236F" w:rsidRDefault="001523B1" w:rsidP="00A16906">
            <w:pPr>
              <w:spacing w:line="260" w:lineRule="atLeast"/>
              <w:rPr>
                <w:rStyle w:val="Verborgentekst"/>
                <w:b w:val="0"/>
                <w:i w:val="0"/>
                <w:vanish w:val="0"/>
                <w:color w:val="000000"/>
                <w:szCs w:val="18"/>
              </w:rPr>
            </w:pPr>
            <w:r>
              <w:rPr>
                <w:rStyle w:val="Verborgentekst"/>
                <w:color w:val="000000"/>
                <w:szCs w:val="18"/>
              </w:rPr>
              <w:t>&lt;ja/nee&gt;</w:t>
            </w:r>
          </w:p>
        </w:tc>
      </w:tr>
      <w:tr w:rsidR="001523B1" w:rsidRPr="00AF236F" w:rsidTr="00A16906">
        <w:tc>
          <w:tcPr>
            <w:tcW w:w="2813" w:type="dxa"/>
            <w:shd w:val="clear" w:color="auto" w:fill="auto"/>
          </w:tcPr>
          <w:p w:rsidR="001523B1" w:rsidRPr="00AF236F" w:rsidRDefault="001523B1" w:rsidP="00A16906">
            <w:pPr>
              <w:spacing w:line="260" w:lineRule="atLeast"/>
              <w:rPr>
                <w:rStyle w:val="Verborgentekst"/>
                <w:b w:val="0"/>
                <w:i w:val="0"/>
                <w:vanish w:val="0"/>
                <w:color w:val="000000"/>
                <w:szCs w:val="18"/>
              </w:rPr>
            </w:pPr>
            <w:r>
              <w:rPr>
                <w:rFonts w:cs="Verdana"/>
                <w:color w:val="000000"/>
                <w:szCs w:val="18"/>
              </w:rPr>
              <w:t>De ondernemer toont aan e</w:t>
            </w:r>
            <w:r w:rsidRPr="00C16C9E">
              <w:rPr>
                <w:rFonts w:cs="Verdana"/>
                <w:color w:val="000000"/>
                <w:szCs w:val="18"/>
              </w:rPr>
              <w:t xml:space="preserve">rvaring </w:t>
            </w:r>
            <w:r>
              <w:rPr>
                <w:rFonts w:cs="Verdana"/>
                <w:color w:val="000000"/>
                <w:szCs w:val="18"/>
              </w:rPr>
              <w:t xml:space="preserve">te hebben </w:t>
            </w:r>
            <w:r w:rsidRPr="00C16C9E">
              <w:rPr>
                <w:rFonts w:cs="Verdana"/>
                <w:color w:val="000000"/>
                <w:szCs w:val="18"/>
              </w:rPr>
              <w:t>met het opzetten van financiële modellen</w:t>
            </w:r>
          </w:p>
        </w:tc>
        <w:tc>
          <w:tcPr>
            <w:tcW w:w="2505" w:type="dxa"/>
            <w:gridSpan w:val="2"/>
            <w:shd w:val="clear" w:color="auto" w:fill="auto"/>
          </w:tcPr>
          <w:p w:rsidR="001523B1" w:rsidRPr="00AF236F" w:rsidRDefault="001523B1" w:rsidP="00A16906">
            <w:pPr>
              <w:spacing w:line="260" w:lineRule="atLeast"/>
              <w:rPr>
                <w:rStyle w:val="Verborgentekst"/>
                <w:b w:val="0"/>
                <w:i w:val="0"/>
                <w:vanish w:val="0"/>
                <w:color w:val="000000"/>
                <w:szCs w:val="18"/>
              </w:rPr>
            </w:pPr>
            <w:r w:rsidRPr="00AF236F">
              <w:rPr>
                <w:rStyle w:val="Verborgentekst"/>
                <w:color w:val="000000"/>
                <w:szCs w:val="18"/>
              </w:rPr>
              <w:t>Per geschiktheidseis maximaal 1 referentie</w:t>
            </w:r>
            <w:r w:rsidRPr="00AF236F">
              <w:rPr>
                <w:rStyle w:val="Verborgentekst"/>
                <w:color w:val="000000"/>
                <w:szCs w:val="18"/>
              </w:rPr>
              <w:softHyphen/>
              <w:t>opdracht</w:t>
            </w:r>
          </w:p>
          <w:p w:rsidR="001523B1" w:rsidRPr="00AF236F" w:rsidRDefault="001523B1" w:rsidP="00A16906">
            <w:pPr>
              <w:spacing w:line="260" w:lineRule="atLeast"/>
              <w:rPr>
                <w:rStyle w:val="Verborgentekst"/>
                <w:b w:val="0"/>
                <w:i w:val="0"/>
                <w:vanish w:val="0"/>
                <w:color w:val="000000"/>
                <w:szCs w:val="18"/>
              </w:rPr>
            </w:pPr>
          </w:p>
        </w:tc>
        <w:tc>
          <w:tcPr>
            <w:tcW w:w="2093" w:type="dxa"/>
          </w:tcPr>
          <w:p w:rsidR="001523B1" w:rsidRPr="00AF236F" w:rsidRDefault="001523B1" w:rsidP="00A16906">
            <w:pPr>
              <w:spacing w:line="260" w:lineRule="atLeast"/>
              <w:rPr>
                <w:rStyle w:val="Verborgentekst"/>
                <w:b w:val="0"/>
                <w:i w:val="0"/>
                <w:vanish w:val="0"/>
                <w:color w:val="000000"/>
                <w:szCs w:val="18"/>
              </w:rPr>
            </w:pPr>
          </w:p>
        </w:tc>
      </w:tr>
      <w:tr w:rsidR="001523B1" w:rsidRPr="00AF236F" w:rsidTr="00A16906">
        <w:tc>
          <w:tcPr>
            <w:tcW w:w="2813" w:type="dxa"/>
            <w:shd w:val="clear" w:color="auto" w:fill="auto"/>
          </w:tcPr>
          <w:p w:rsidR="001523B1" w:rsidRPr="00AF236F" w:rsidRDefault="001523B1" w:rsidP="00A16906">
            <w:pPr>
              <w:spacing w:line="260" w:lineRule="atLeast"/>
              <w:rPr>
                <w:rStyle w:val="Verborgentekst"/>
                <w:b w:val="0"/>
                <w:i w:val="0"/>
                <w:vanish w:val="0"/>
                <w:color w:val="000000"/>
                <w:szCs w:val="18"/>
              </w:rPr>
            </w:pPr>
            <w:r>
              <w:rPr>
                <w:rFonts w:cs="Verdana"/>
                <w:color w:val="000000"/>
                <w:szCs w:val="18"/>
              </w:rPr>
              <w:t>De ondernemer toont aan e</w:t>
            </w:r>
            <w:r w:rsidRPr="00C16C9E">
              <w:rPr>
                <w:rFonts w:cs="Verdana"/>
                <w:color w:val="000000"/>
                <w:szCs w:val="18"/>
              </w:rPr>
              <w:t xml:space="preserve">rvaring </w:t>
            </w:r>
            <w:r>
              <w:rPr>
                <w:rFonts w:cs="Verdana"/>
                <w:color w:val="000000"/>
                <w:szCs w:val="18"/>
              </w:rPr>
              <w:t xml:space="preserve">te hebben </w:t>
            </w:r>
            <w:r w:rsidRPr="00C16C9E">
              <w:rPr>
                <w:rFonts w:cs="Verdana"/>
                <w:color w:val="000000"/>
                <w:szCs w:val="18"/>
              </w:rPr>
              <w:t xml:space="preserve">met </w:t>
            </w:r>
            <w:r>
              <w:rPr>
                <w:rFonts w:cs="Verdana"/>
                <w:color w:val="000000"/>
                <w:szCs w:val="18"/>
              </w:rPr>
              <w:t>projectfinanciering</w:t>
            </w:r>
          </w:p>
        </w:tc>
        <w:tc>
          <w:tcPr>
            <w:tcW w:w="2505" w:type="dxa"/>
            <w:gridSpan w:val="2"/>
            <w:shd w:val="clear" w:color="auto" w:fill="auto"/>
          </w:tcPr>
          <w:p w:rsidR="001523B1" w:rsidRPr="00AF236F" w:rsidRDefault="001523B1" w:rsidP="00A16906">
            <w:pPr>
              <w:spacing w:line="260" w:lineRule="atLeast"/>
              <w:rPr>
                <w:rStyle w:val="Verborgentekst"/>
                <w:b w:val="0"/>
                <w:i w:val="0"/>
                <w:vanish w:val="0"/>
                <w:color w:val="000000"/>
                <w:szCs w:val="18"/>
              </w:rPr>
            </w:pPr>
            <w:r w:rsidRPr="00AF236F">
              <w:rPr>
                <w:rStyle w:val="Verborgentekst"/>
                <w:color w:val="000000"/>
                <w:szCs w:val="18"/>
              </w:rPr>
              <w:t>Per geschiktheidseis maximaal 1 referentie</w:t>
            </w:r>
            <w:r w:rsidRPr="00AF236F">
              <w:rPr>
                <w:rStyle w:val="Verborgentekst"/>
                <w:color w:val="000000"/>
                <w:szCs w:val="18"/>
              </w:rPr>
              <w:softHyphen/>
              <w:t>opdracht</w:t>
            </w:r>
          </w:p>
          <w:p w:rsidR="001523B1" w:rsidRPr="00AF236F" w:rsidRDefault="001523B1" w:rsidP="00A16906">
            <w:pPr>
              <w:spacing w:line="260" w:lineRule="atLeast"/>
              <w:rPr>
                <w:rStyle w:val="Verborgentekst"/>
                <w:b w:val="0"/>
                <w:i w:val="0"/>
                <w:vanish w:val="0"/>
                <w:color w:val="000000"/>
                <w:szCs w:val="18"/>
              </w:rPr>
            </w:pPr>
          </w:p>
        </w:tc>
        <w:tc>
          <w:tcPr>
            <w:tcW w:w="2093" w:type="dxa"/>
          </w:tcPr>
          <w:p w:rsidR="001523B1" w:rsidRPr="00AF236F" w:rsidRDefault="001523B1" w:rsidP="00A16906">
            <w:pPr>
              <w:spacing w:line="260" w:lineRule="atLeast"/>
              <w:rPr>
                <w:rStyle w:val="Verborgentekst"/>
                <w:b w:val="0"/>
                <w:i w:val="0"/>
                <w:vanish w:val="0"/>
                <w:color w:val="000000"/>
                <w:szCs w:val="18"/>
              </w:rPr>
            </w:pPr>
          </w:p>
        </w:tc>
      </w:tr>
      <w:tr w:rsidR="001523B1" w:rsidRPr="00AF236F" w:rsidTr="00A16906">
        <w:trPr>
          <w:hidden/>
        </w:trPr>
        <w:tc>
          <w:tcPr>
            <w:tcW w:w="2833" w:type="dxa"/>
            <w:gridSpan w:val="2"/>
            <w:shd w:val="clear" w:color="auto" w:fill="auto"/>
          </w:tcPr>
          <w:p w:rsidR="001523B1" w:rsidRPr="00AF236F" w:rsidRDefault="001523B1" w:rsidP="00A16906">
            <w:pPr>
              <w:spacing w:line="260" w:lineRule="atLeast"/>
              <w:rPr>
                <w:rFonts w:cs="Verdana"/>
                <w:b/>
                <w:vanish/>
                <w:color w:val="E0E0E0"/>
                <w:szCs w:val="18"/>
              </w:rPr>
            </w:pPr>
            <w:bookmarkStart w:id="10" w:name="bwAP_NO_GGO_uit2"/>
            <w:bookmarkEnd w:id="9"/>
          </w:p>
          <w:p w:rsidR="001523B1" w:rsidRPr="00AF236F" w:rsidRDefault="001523B1" w:rsidP="00A16906">
            <w:pPr>
              <w:spacing w:line="260" w:lineRule="atLeast"/>
              <w:rPr>
                <w:rFonts w:cs="Verdana"/>
                <w:vanish/>
                <w:color w:val="E0E0E0"/>
                <w:szCs w:val="18"/>
              </w:rPr>
            </w:pPr>
            <w:r w:rsidRPr="00AF236F">
              <w:rPr>
                <w:rFonts w:cs="Verdana"/>
                <w:b/>
                <w:vanish/>
                <w:color w:val="E0E0E0"/>
                <w:szCs w:val="18"/>
              </w:rPr>
              <w:t>Selectiecriterium</w:t>
            </w:r>
          </w:p>
        </w:tc>
        <w:tc>
          <w:tcPr>
            <w:tcW w:w="2485" w:type="dxa"/>
            <w:shd w:val="clear" w:color="auto" w:fill="auto"/>
          </w:tcPr>
          <w:p w:rsidR="001523B1" w:rsidRPr="00AF236F" w:rsidRDefault="001523B1" w:rsidP="00A16906">
            <w:pPr>
              <w:spacing w:line="260" w:lineRule="atLeast"/>
              <w:rPr>
                <w:rFonts w:cs="Verdana"/>
                <w:vanish/>
                <w:color w:val="E0E0E0"/>
                <w:szCs w:val="18"/>
              </w:rPr>
            </w:pPr>
            <w:r w:rsidRPr="00AF236F">
              <w:rPr>
                <w:rStyle w:val="OpmaakprofielArial"/>
                <w:vanish/>
                <w:color w:val="E0E0E0"/>
              </w:rPr>
              <w:t>Per selectiecriterium niet meer referentie</w:t>
            </w:r>
            <w:r w:rsidRPr="00AF236F">
              <w:rPr>
                <w:rStyle w:val="OpmaakprofielArial"/>
                <w:vanish/>
                <w:color w:val="E0E0E0"/>
              </w:rPr>
              <w:softHyphen/>
              <w:t>opdrachten dan nodig voor het behalen van de maximale score</w:t>
            </w:r>
          </w:p>
        </w:tc>
        <w:tc>
          <w:tcPr>
            <w:tcW w:w="2093" w:type="dxa"/>
          </w:tcPr>
          <w:p w:rsidR="001523B1" w:rsidRPr="00AF236F" w:rsidRDefault="001523B1" w:rsidP="00A16906">
            <w:pPr>
              <w:spacing w:line="260" w:lineRule="atLeast"/>
              <w:rPr>
                <w:rStyle w:val="OpmaakprofielArial"/>
                <w:vanish/>
                <w:color w:val="E0E0E0"/>
              </w:rPr>
            </w:pPr>
          </w:p>
        </w:tc>
      </w:tr>
      <w:tr w:rsidR="001523B1" w:rsidRPr="00AF236F" w:rsidTr="00A16906">
        <w:trPr>
          <w:hidden/>
        </w:trPr>
        <w:tc>
          <w:tcPr>
            <w:tcW w:w="2833" w:type="dxa"/>
            <w:gridSpan w:val="2"/>
            <w:shd w:val="clear" w:color="auto" w:fill="auto"/>
          </w:tcPr>
          <w:p w:rsidR="001523B1" w:rsidRPr="00AF236F" w:rsidRDefault="001523B1" w:rsidP="00A16906">
            <w:pPr>
              <w:spacing w:line="260" w:lineRule="atLeast"/>
              <w:rPr>
                <w:rFonts w:cs="Verdana"/>
                <w:vanish/>
                <w:color w:val="E0E0E0"/>
                <w:szCs w:val="18"/>
              </w:rPr>
            </w:pPr>
            <w:r w:rsidRPr="00AF236F">
              <w:rPr>
                <w:rFonts w:cs="Verdana"/>
                <w:vanish/>
                <w:color w:val="E0E0E0"/>
                <w:szCs w:val="18"/>
              </w:rPr>
              <w:t xml:space="preserve">Bijlage </w:t>
            </w:r>
            <w:bookmarkStart w:id="11" w:name="bwBijlageLetterF2"/>
            <w:r>
              <w:rPr>
                <w:rFonts w:cs="Verdana"/>
                <w:vanish/>
                <w:color w:val="E0E0E0"/>
                <w:szCs w:val="18"/>
              </w:rPr>
              <w:t>X</w:t>
            </w:r>
            <w:bookmarkEnd w:id="11"/>
            <w:r w:rsidRPr="00AF236F">
              <w:rPr>
                <w:rFonts w:cs="Verdana"/>
                <w:vanish/>
                <w:color w:val="E0E0E0"/>
                <w:szCs w:val="18"/>
              </w:rPr>
              <w:t xml:space="preserve"> nr A</w:t>
            </w:r>
          </w:p>
        </w:tc>
        <w:tc>
          <w:tcPr>
            <w:tcW w:w="2485" w:type="dxa"/>
            <w:shd w:val="clear" w:color="auto" w:fill="auto"/>
          </w:tcPr>
          <w:p w:rsidR="001523B1" w:rsidRPr="00AF236F" w:rsidRDefault="001523B1" w:rsidP="00A16906">
            <w:pPr>
              <w:spacing w:line="260" w:lineRule="atLeast"/>
              <w:rPr>
                <w:rFonts w:cs="Verdana"/>
                <w:vanish/>
                <w:color w:val="E0E0E0"/>
                <w:szCs w:val="18"/>
              </w:rPr>
            </w:pPr>
            <w:r w:rsidRPr="00AF236F">
              <w:rPr>
                <w:rFonts w:cs="Verdana"/>
                <w:vanish/>
                <w:color w:val="E0E0E0"/>
                <w:szCs w:val="18"/>
              </w:rPr>
              <w:t>…</w:t>
            </w:r>
          </w:p>
        </w:tc>
        <w:tc>
          <w:tcPr>
            <w:tcW w:w="2093" w:type="dxa"/>
          </w:tcPr>
          <w:p w:rsidR="001523B1" w:rsidRPr="00AF236F" w:rsidRDefault="001523B1" w:rsidP="00A16906">
            <w:pPr>
              <w:spacing w:line="260" w:lineRule="atLeast"/>
              <w:rPr>
                <w:rFonts w:cs="Verdana"/>
                <w:vanish/>
                <w:color w:val="E0E0E0"/>
                <w:szCs w:val="18"/>
              </w:rPr>
            </w:pPr>
          </w:p>
        </w:tc>
      </w:tr>
      <w:tr w:rsidR="001523B1" w:rsidRPr="00AF236F" w:rsidTr="00A16906">
        <w:trPr>
          <w:hidden/>
        </w:trPr>
        <w:tc>
          <w:tcPr>
            <w:tcW w:w="2833" w:type="dxa"/>
            <w:gridSpan w:val="2"/>
            <w:shd w:val="clear" w:color="auto" w:fill="auto"/>
          </w:tcPr>
          <w:p w:rsidR="001523B1" w:rsidRPr="00AF236F" w:rsidRDefault="001523B1" w:rsidP="00A16906">
            <w:pPr>
              <w:spacing w:line="260" w:lineRule="atLeast"/>
              <w:rPr>
                <w:rFonts w:cs="Verdana"/>
                <w:vanish/>
                <w:color w:val="E0E0E0"/>
                <w:szCs w:val="18"/>
              </w:rPr>
            </w:pPr>
            <w:r w:rsidRPr="00AF236F">
              <w:rPr>
                <w:rFonts w:cs="Verdana"/>
                <w:vanish/>
                <w:color w:val="E0E0E0"/>
                <w:szCs w:val="18"/>
              </w:rPr>
              <w:t xml:space="preserve">Bijlage </w:t>
            </w:r>
            <w:bookmarkStart w:id="12" w:name="bwBijlageLetterF3"/>
            <w:r>
              <w:rPr>
                <w:rFonts w:cs="Verdana"/>
                <w:vanish/>
                <w:color w:val="E0E0E0"/>
                <w:szCs w:val="18"/>
              </w:rPr>
              <w:t>X</w:t>
            </w:r>
            <w:bookmarkEnd w:id="12"/>
            <w:r w:rsidRPr="00AF236F">
              <w:rPr>
                <w:rFonts w:cs="Verdana"/>
                <w:vanish/>
                <w:color w:val="E0E0E0"/>
                <w:szCs w:val="18"/>
              </w:rPr>
              <w:t xml:space="preserve"> nr B</w:t>
            </w:r>
          </w:p>
        </w:tc>
        <w:tc>
          <w:tcPr>
            <w:tcW w:w="2485" w:type="dxa"/>
            <w:shd w:val="clear" w:color="auto" w:fill="auto"/>
          </w:tcPr>
          <w:p w:rsidR="001523B1" w:rsidRPr="00AF236F" w:rsidRDefault="001523B1" w:rsidP="00A16906">
            <w:pPr>
              <w:spacing w:line="260" w:lineRule="atLeast"/>
              <w:rPr>
                <w:rFonts w:cs="Verdana"/>
                <w:vanish/>
                <w:color w:val="E0E0E0"/>
                <w:szCs w:val="18"/>
              </w:rPr>
            </w:pPr>
            <w:r w:rsidRPr="00AF236F">
              <w:rPr>
                <w:rFonts w:cs="Verdana"/>
                <w:vanish/>
                <w:color w:val="E0E0E0"/>
                <w:szCs w:val="18"/>
              </w:rPr>
              <w:t>…</w:t>
            </w:r>
          </w:p>
        </w:tc>
        <w:tc>
          <w:tcPr>
            <w:tcW w:w="2093" w:type="dxa"/>
          </w:tcPr>
          <w:p w:rsidR="001523B1" w:rsidRPr="00AF236F" w:rsidRDefault="001523B1" w:rsidP="00A16906">
            <w:pPr>
              <w:spacing w:line="260" w:lineRule="atLeast"/>
              <w:rPr>
                <w:rFonts w:cs="Verdana"/>
                <w:vanish/>
                <w:color w:val="E0E0E0"/>
                <w:szCs w:val="18"/>
              </w:rPr>
            </w:pPr>
          </w:p>
        </w:tc>
      </w:tr>
      <w:tr w:rsidR="001523B1" w:rsidRPr="00AF236F" w:rsidTr="00A16906">
        <w:trPr>
          <w:hidden/>
        </w:trPr>
        <w:tc>
          <w:tcPr>
            <w:tcW w:w="2833" w:type="dxa"/>
            <w:gridSpan w:val="2"/>
            <w:shd w:val="clear" w:color="auto" w:fill="auto"/>
          </w:tcPr>
          <w:p w:rsidR="001523B1" w:rsidRPr="00AF236F" w:rsidRDefault="001523B1" w:rsidP="00A16906">
            <w:pPr>
              <w:spacing w:line="260" w:lineRule="atLeast"/>
              <w:rPr>
                <w:rFonts w:cs="Verdana"/>
                <w:vanish/>
                <w:color w:val="E0E0E0"/>
                <w:szCs w:val="18"/>
              </w:rPr>
            </w:pPr>
            <w:r w:rsidRPr="00AF236F">
              <w:rPr>
                <w:rFonts w:cs="Verdana"/>
                <w:vanish/>
                <w:color w:val="E0E0E0"/>
                <w:szCs w:val="18"/>
              </w:rPr>
              <w:t xml:space="preserve">Bijlage </w:t>
            </w:r>
            <w:bookmarkStart w:id="13" w:name="bwBijlageLetterF4"/>
            <w:r>
              <w:rPr>
                <w:rFonts w:cs="Verdana"/>
                <w:vanish/>
                <w:color w:val="E0E0E0"/>
                <w:szCs w:val="18"/>
              </w:rPr>
              <w:t>X</w:t>
            </w:r>
            <w:bookmarkEnd w:id="13"/>
            <w:r w:rsidRPr="00AF236F">
              <w:rPr>
                <w:rFonts w:cs="Verdana"/>
                <w:vanish/>
                <w:color w:val="E0E0E0"/>
                <w:szCs w:val="18"/>
              </w:rPr>
              <w:t xml:space="preserve"> nr C</w:t>
            </w:r>
          </w:p>
        </w:tc>
        <w:tc>
          <w:tcPr>
            <w:tcW w:w="2485" w:type="dxa"/>
            <w:shd w:val="clear" w:color="auto" w:fill="auto"/>
          </w:tcPr>
          <w:p w:rsidR="001523B1" w:rsidRPr="00AF236F" w:rsidRDefault="001523B1" w:rsidP="00A16906">
            <w:pPr>
              <w:spacing w:line="260" w:lineRule="atLeast"/>
              <w:rPr>
                <w:rFonts w:cs="Verdana"/>
                <w:vanish/>
                <w:color w:val="E0E0E0"/>
                <w:szCs w:val="18"/>
              </w:rPr>
            </w:pPr>
            <w:r w:rsidRPr="00AF236F">
              <w:rPr>
                <w:rFonts w:cs="Verdana"/>
                <w:vanish/>
                <w:color w:val="E0E0E0"/>
                <w:szCs w:val="18"/>
              </w:rPr>
              <w:t>…</w:t>
            </w:r>
          </w:p>
        </w:tc>
        <w:tc>
          <w:tcPr>
            <w:tcW w:w="2093" w:type="dxa"/>
          </w:tcPr>
          <w:p w:rsidR="001523B1" w:rsidRPr="00AF236F" w:rsidRDefault="001523B1" w:rsidP="00A16906">
            <w:pPr>
              <w:spacing w:line="260" w:lineRule="atLeast"/>
              <w:rPr>
                <w:rFonts w:cs="Verdana"/>
                <w:vanish/>
                <w:color w:val="E0E0E0"/>
                <w:szCs w:val="18"/>
              </w:rPr>
            </w:pPr>
          </w:p>
        </w:tc>
      </w:tr>
      <w:tr w:rsidR="001523B1" w:rsidRPr="00AF236F" w:rsidTr="00A16906">
        <w:trPr>
          <w:hidden/>
        </w:trPr>
        <w:tc>
          <w:tcPr>
            <w:tcW w:w="2833" w:type="dxa"/>
            <w:gridSpan w:val="2"/>
            <w:shd w:val="clear" w:color="auto" w:fill="auto"/>
          </w:tcPr>
          <w:p w:rsidR="001523B1" w:rsidRPr="00AF236F" w:rsidRDefault="001523B1" w:rsidP="00A16906">
            <w:pPr>
              <w:spacing w:line="260" w:lineRule="atLeast"/>
              <w:rPr>
                <w:rFonts w:cs="Verdana"/>
                <w:vanish/>
                <w:color w:val="E0E0E0"/>
                <w:szCs w:val="18"/>
              </w:rPr>
            </w:pPr>
            <w:r w:rsidRPr="00AF236F">
              <w:rPr>
                <w:rFonts w:cs="Verdana"/>
                <w:vanish/>
                <w:color w:val="E0E0E0"/>
                <w:szCs w:val="18"/>
              </w:rPr>
              <w:t xml:space="preserve">Bijlage </w:t>
            </w:r>
            <w:bookmarkStart w:id="14" w:name="bwBijlageLetterF5"/>
            <w:r>
              <w:rPr>
                <w:rFonts w:cs="Verdana"/>
                <w:vanish/>
                <w:color w:val="E0E0E0"/>
                <w:szCs w:val="18"/>
              </w:rPr>
              <w:t>X</w:t>
            </w:r>
            <w:bookmarkEnd w:id="14"/>
            <w:r w:rsidRPr="00AF236F">
              <w:rPr>
                <w:rFonts w:cs="Verdana"/>
                <w:vanish/>
                <w:color w:val="E0E0E0"/>
                <w:szCs w:val="18"/>
              </w:rPr>
              <w:t xml:space="preserve"> nr D</w:t>
            </w:r>
          </w:p>
        </w:tc>
        <w:tc>
          <w:tcPr>
            <w:tcW w:w="2485" w:type="dxa"/>
            <w:shd w:val="clear" w:color="auto" w:fill="auto"/>
          </w:tcPr>
          <w:p w:rsidR="001523B1" w:rsidRPr="00AF236F" w:rsidRDefault="001523B1" w:rsidP="00A16906">
            <w:pPr>
              <w:spacing w:line="260" w:lineRule="atLeast"/>
              <w:rPr>
                <w:rFonts w:cs="Verdana"/>
                <w:vanish/>
                <w:color w:val="E0E0E0"/>
                <w:szCs w:val="18"/>
              </w:rPr>
            </w:pPr>
            <w:r w:rsidRPr="00AF236F">
              <w:rPr>
                <w:rFonts w:cs="Verdana"/>
                <w:vanish/>
                <w:color w:val="E0E0E0"/>
                <w:szCs w:val="18"/>
              </w:rPr>
              <w:t>…</w:t>
            </w:r>
            <w:r w:rsidRPr="00AF236F">
              <w:rPr>
                <w:rFonts w:cs="RijksoverheidSansText-Regular"/>
                <w:b/>
                <w:vanish/>
                <w:color w:val="E0E0E0"/>
                <w:szCs w:val="18"/>
              </w:rPr>
              <w:t xml:space="preserve"> </w:t>
            </w:r>
          </w:p>
        </w:tc>
        <w:tc>
          <w:tcPr>
            <w:tcW w:w="2093" w:type="dxa"/>
          </w:tcPr>
          <w:p w:rsidR="001523B1" w:rsidRPr="00AF236F" w:rsidRDefault="001523B1" w:rsidP="00A16906">
            <w:pPr>
              <w:spacing w:line="260" w:lineRule="atLeast"/>
              <w:rPr>
                <w:rFonts w:cs="Verdana"/>
                <w:vanish/>
                <w:color w:val="E0E0E0"/>
                <w:szCs w:val="18"/>
              </w:rPr>
            </w:pPr>
          </w:p>
        </w:tc>
      </w:tr>
      <w:bookmarkEnd w:id="10"/>
    </w:tbl>
    <w:p w:rsidR="001523B1" w:rsidRPr="00306312" w:rsidRDefault="001523B1" w:rsidP="001523B1">
      <w:pPr>
        <w:spacing w:line="260" w:lineRule="atLeast"/>
        <w:rPr>
          <w:rFonts w:cs="Verdana"/>
          <w:color w:val="000000"/>
          <w:szCs w:val="18"/>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7"/>
        <w:gridCol w:w="2502"/>
        <w:gridCol w:w="2032"/>
      </w:tblGrid>
      <w:tr w:rsidR="001523B1" w:rsidRPr="00AF236F" w:rsidTr="00A16906">
        <w:trPr>
          <w:hidden/>
        </w:trPr>
        <w:tc>
          <w:tcPr>
            <w:tcW w:w="3153" w:type="dxa"/>
            <w:shd w:val="clear" w:color="auto" w:fill="auto"/>
          </w:tcPr>
          <w:p w:rsidR="001523B1" w:rsidRPr="00AF236F" w:rsidRDefault="001523B1" w:rsidP="00A16906">
            <w:pPr>
              <w:spacing w:line="260" w:lineRule="atLeast"/>
              <w:rPr>
                <w:rFonts w:cs="Verdana"/>
                <w:b/>
                <w:vanish/>
                <w:color w:val="E0E0E0"/>
                <w:szCs w:val="18"/>
              </w:rPr>
            </w:pPr>
          </w:p>
          <w:p w:rsidR="001523B1" w:rsidRPr="00AF236F" w:rsidRDefault="001523B1" w:rsidP="00A16906">
            <w:pPr>
              <w:spacing w:line="260" w:lineRule="atLeast"/>
              <w:rPr>
                <w:rFonts w:cs="Verdana"/>
                <w:vanish/>
                <w:color w:val="E0E0E0"/>
                <w:szCs w:val="18"/>
              </w:rPr>
            </w:pPr>
            <w:r w:rsidRPr="00AF236F">
              <w:rPr>
                <w:rFonts w:cs="Verdana"/>
                <w:b/>
                <w:vanish/>
                <w:color w:val="E0E0E0"/>
                <w:szCs w:val="18"/>
              </w:rPr>
              <w:t>Selectiecriterium</w:t>
            </w:r>
          </w:p>
        </w:tc>
        <w:tc>
          <w:tcPr>
            <w:tcW w:w="2600" w:type="dxa"/>
            <w:shd w:val="clear" w:color="auto" w:fill="auto"/>
          </w:tcPr>
          <w:p w:rsidR="001523B1" w:rsidRPr="00AF236F" w:rsidRDefault="001523B1" w:rsidP="00A16906">
            <w:pPr>
              <w:spacing w:line="260" w:lineRule="atLeast"/>
              <w:rPr>
                <w:rFonts w:cs="Verdana"/>
                <w:vanish/>
                <w:color w:val="E0E0E0"/>
                <w:szCs w:val="18"/>
              </w:rPr>
            </w:pPr>
            <w:r w:rsidRPr="00AF236F">
              <w:rPr>
                <w:rStyle w:val="OpmaakprofielArial"/>
                <w:vanish/>
                <w:color w:val="E0E0E0"/>
              </w:rPr>
              <w:t>Per selectiecriterium niet meer referentie</w:t>
            </w:r>
            <w:r w:rsidRPr="00AF236F">
              <w:rPr>
                <w:rStyle w:val="OpmaakprofielArial"/>
                <w:vanish/>
                <w:color w:val="E0E0E0"/>
              </w:rPr>
              <w:softHyphen/>
              <w:t>opdrachten dan nodig voor het behalen van de maximale score</w:t>
            </w:r>
          </w:p>
        </w:tc>
        <w:tc>
          <w:tcPr>
            <w:tcW w:w="2032" w:type="dxa"/>
          </w:tcPr>
          <w:p w:rsidR="001523B1" w:rsidRPr="00AF236F" w:rsidRDefault="001523B1" w:rsidP="00A16906">
            <w:pPr>
              <w:spacing w:line="260" w:lineRule="atLeast"/>
              <w:rPr>
                <w:rStyle w:val="OpmaakprofielArial"/>
                <w:vanish/>
                <w:color w:val="E0E0E0"/>
              </w:rPr>
            </w:pPr>
          </w:p>
        </w:tc>
      </w:tr>
      <w:tr w:rsidR="001523B1" w:rsidRPr="00AF236F" w:rsidTr="00A16906">
        <w:trPr>
          <w:hidden/>
        </w:trPr>
        <w:tc>
          <w:tcPr>
            <w:tcW w:w="3153" w:type="dxa"/>
            <w:shd w:val="clear" w:color="auto" w:fill="auto"/>
          </w:tcPr>
          <w:p w:rsidR="001523B1" w:rsidRPr="00AF236F" w:rsidRDefault="001523B1" w:rsidP="00A16906">
            <w:pPr>
              <w:spacing w:line="260" w:lineRule="atLeast"/>
              <w:rPr>
                <w:rFonts w:cs="Verdana"/>
                <w:vanish/>
                <w:color w:val="E0E0E0"/>
                <w:szCs w:val="18"/>
              </w:rPr>
            </w:pPr>
            <w:r w:rsidRPr="00AF236F">
              <w:rPr>
                <w:rFonts w:cs="Verdana"/>
                <w:vanish/>
                <w:color w:val="E0E0E0"/>
                <w:szCs w:val="18"/>
              </w:rPr>
              <w:t xml:space="preserve">Bijlage </w:t>
            </w:r>
            <w:r>
              <w:rPr>
                <w:rFonts w:cs="Verdana"/>
                <w:vanish/>
                <w:color w:val="E0E0E0"/>
                <w:szCs w:val="18"/>
              </w:rPr>
              <w:t>X</w:t>
            </w:r>
            <w:r w:rsidRPr="00AF236F">
              <w:rPr>
                <w:rFonts w:cs="Verdana"/>
                <w:vanish/>
                <w:color w:val="E0E0E0"/>
                <w:szCs w:val="18"/>
              </w:rPr>
              <w:t xml:space="preserve"> nr A</w:t>
            </w:r>
          </w:p>
        </w:tc>
        <w:tc>
          <w:tcPr>
            <w:tcW w:w="2600" w:type="dxa"/>
            <w:shd w:val="clear" w:color="auto" w:fill="auto"/>
          </w:tcPr>
          <w:p w:rsidR="001523B1" w:rsidRPr="00AF236F" w:rsidRDefault="001523B1" w:rsidP="00A16906">
            <w:pPr>
              <w:spacing w:line="260" w:lineRule="atLeast"/>
              <w:rPr>
                <w:rFonts w:cs="Verdana"/>
                <w:vanish/>
                <w:color w:val="E0E0E0"/>
                <w:szCs w:val="18"/>
              </w:rPr>
            </w:pPr>
            <w:r w:rsidRPr="00AF236F">
              <w:rPr>
                <w:rFonts w:cs="Verdana"/>
                <w:vanish/>
                <w:color w:val="E0E0E0"/>
                <w:szCs w:val="18"/>
              </w:rPr>
              <w:t>…</w:t>
            </w:r>
          </w:p>
        </w:tc>
        <w:tc>
          <w:tcPr>
            <w:tcW w:w="2032" w:type="dxa"/>
          </w:tcPr>
          <w:p w:rsidR="001523B1" w:rsidRPr="00AF236F" w:rsidRDefault="001523B1" w:rsidP="00A16906">
            <w:pPr>
              <w:spacing w:line="260" w:lineRule="atLeast"/>
              <w:rPr>
                <w:rFonts w:cs="Verdana"/>
                <w:vanish/>
                <w:color w:val="E0E0E0"/>
                <w:szCs w:val="18"/>
              </w:rPr>
            </w:pPr>
          </w:p>
        </w:tc>
      </w:tr>
      <w:tr w:rsidR="001523B1" w:rsidRPr="00AF236F" w:rsidTr="00A16906">
        <w:trPr>
          <w:hidden/>
        </w:trPr>
        <w:tc>
          <w:tcPr>
            <w:tcW w:w="3153" w:type="dxa"/>
            <w:shd w:val="clear" w:color="auto" w:fill="auto"/>
          </w:tcPr>
          <w:p w:rsidR="001523B1" w:rsidRPr="00AF236F" w:rsidRDefault="001523B1" w:rsidP="00A16906">
            <w:pPr>
              <w:spacing w:line="260" w:lineRule="atLeast"/>
              <w:rPr>
                <w:rFonts w:cs="Verdana"/>
                <w:vanish/>
                <w:color w:val="E0E0E0"/>
                <w:szCs w:val="18"/>
              </w:rPr>
            </w:pPr>
            <w:r w:rsidRPr="00AF236F">
              <w:rPr>
                <w:rFonts w:cs="Verdana"/>
                <w:vanish/>
                <w:color w:val="E0E0E0"/>
                <w:szCs w:val="18"/>
              </w:rPr>
              <w:t xml:space="preserve">Bijlage </w:t>
            </w:r>
            <w:r>
              <w:rPr>
                <w:rFonts w:cs="Verdana"/>
                <w:vanish/>
                <w:color w:val="E0E0E0"/>
                <w:szCs w:val="18"/>
              </w:rPr>
              <w:t>X</w:t>
            </w:r>
            <w:r w:rsidRPr="00AF236F">
              <w:rPr>
                <w:rFonts w:cs="Verdana"/>
                <w:vanish/>
                <w:color w:val="E0E0E0"/>
                <w:szCs w:val="18"/>
              </w:rPr>
              <w:t xml:space="preserve"> nr B</w:t>
            </w:r>
          </w:p>
        </w:tc>
        <w:tc>
          <w:tcPr>
            <w:tcW w:w="2600" w:type="dxa"/>
            <w:shd w:val="clear" w:color="auto" w:fill="auto"/>
          </w:tcPr>
          <w:p w:rsidR="001523B1" w:rsidRPr="00AF236F" w:rsidRDefault="001523B1" w:rsidP="00A16906">
            <w:pPr>
              <w:spacing w:line="260" w:lineRule="atLeast"/>
              <w:rPr>
                <w:rFonts w:cs="Verdana"/>
                <w:vanish/>
                <w:color w:val="E0E0E0"/>
                <w:szCs w:val="18"/>
              </w:rPr>
            </w:pPr>
            <w:r w:rsidRPr="00AF236F">
              <w:rPr>
                <w:rFonts w:cs="Verdana"/>
                <w:vanish/>
                <w:color w:val="E0E0E0"/>
                <w:szCs w:val="18"/>
              </w:rPr>
              <w:t>…</w:t>
            </w:r>
          </w:p>
        </w:tc>
        <w:tc>
          <w:tcPr>
            <w:tcW w:w="2032" w:type="dxa"/>
          </w:tcPr>
          <w:p w:rsidR="001523B1" w:rsidRPr="00AF236F" w:rsidRDefault="001523B1" w:rsidP="00A16906">
            <w:pPr>
              <w:spacing w:line="260" w:lineRule="atLeast"/>
              <w:rPr>
                <w:rFonts w:cs="Verdana"/>
                <w:vanish/>
                <w:color w:val="E0E0E0"/>
                <w:szCs w:val="18"/>
              </w:rPr>
            </w:pPr>
          </w:p>
        </w:tc>
      </w:tr>
      <w:tr w:rsidR="001523B1" w:rsidRPr="00AF236F" w:rsidTr="00A16906">
        <w:trPr>
          <w:hidden/>
        </w:trPr>
        <w:tc>
          <w:tcPr>
            <w:tcW w:w="3153" w:type="dxa"/>
            <w:shd w:val="clear" w:color="auto" w:fill="auto"/>
          </w:tcPr>
          <w:p w:rsidR="001523B1" w:rsidRPr="00AF236F" w:rsidRDefault="001523B1" w:rsidP="00A16906">
            <w:pPr>
              <w:spacing w:line="260" w:lineRule="atLeast"/>
              <w:rPr>
                <w:rFonts w:cs="Verdana"/>
                <w:vanish/>
                <w:color w:val="E0E0E0"/>
                <w:szCs w:val="18"/>
              </w:rPr>
            </w:pPr>
            <w:r w:rsidRPr="00AF236F">
              <w:rPr>
                <w:rFonts w:cs="Verdana"/>
                <w:vanish/>
                <w:color w:val="E0E0E0"/>
                <w:szCs w:val="18"/>
              </w:rPr>
              <w:t xml:space="preserve">Bijlage </w:t>
            </w:r>
            <w:r>
              <w:rPr>
                <w:rFonts w:cs="Verdana"/>
                <w:vanish/>
                <w:color w:val="E0E0E0"/>
                <w:szCs w:val="18"/>
              </w:rPr>
              <w:t>X</w:t>
            </w:r>
            <w:r w:rsidRPr="00AF236F">
              <w:rPr>
                <w:rFonts w:cs="Verdana"/>
                <w:vanish/>
                <w:color w:val="E0E0E0"/>
                <w:szCs w:val="18"/>
              </w:rPr>
              <w:t xml:space="preserve"> nr C</w:t>
            </w:r>
          </w:p>
        </w:tc>
        <w:tc>
          <w:tcPr>
            <w:tcW w:w="2600" w:type="dxa"/>
            <w:shd w:val="clear" w:color="auto" w:fill="auto"/>
          </w:tcPr>
          <w:p w:rsidR="001523B1" w:rsidRPr="00AF236F" w:rsidRDefault="001523B1" w:rsidP="00A16906">
            <w:pPr>
              <w:spacing w:line="260" w:lineRule="atLeast"/>
              <w:rPr>
                <w:rFonts w:cs="Verdana"/>
                <w:vanish/>
                <w:color w:val="E0E0E0"/>
                <w:szCs w:val="18"/>
              </w:rPr>
            </w:pPr>
            <w:r w:rsidRPr="00AF236F">
              <w:rPr>
                <w:rFonts w:cs="Verdana"/>
                <w:vanish/>
                <w:color w:val="E0E0E0"/>
                <w:szCs w:val="18"/>
              </w:rPr>
              <w:t>…</w:t>
            </w:r>
          </w:p>
        </w:tc>
        <w:tc>
          <w:tcPr>
            <w:tcW w:w="2032" w:type="dxa"/>
          </w:tcPr>
          <w:p w:rsidR="001523B1" w:rsidRPr="00AF236F" w:rsidRDefault="001523B1" w:rsidP="00A16906">
            <w:pPr>
              <w:spacing w:line="260" w:lineRule="atLeast"/>
              <w:rPr>
                <w:rFonts w:cs="Verdana"/>
                <w:vanish/>
                <w:color w:val="E0E0E0"/>
                <w:szCs w:val="18"/>
              </w:rPr>
            </w:pPr>
          </w:p>
        </w:tc>
      </w:tr>
      <w:tr w:rsidR="001523B1" w:rsidRPr="00AF236F" w:rsidTr="00A16906">
        <w:trPr>
          <w:hidden/>
        </w:trPr>
        <w:tc>
          <w:tcPr>
            <w:tcW w:w="3153" w:type="dxa"/>
            <w:shd w:val="clear" w:color="auto" w:fill="auto"/>
          </w:tcPr>
          <w:p w:rsidR="001523B1" w:rsidRPr="00AF236F" w:rsidRDefault="001523B1" w:rsidP="00A16906">
            <w:pPr>
              <w:spacing w:line="260" w:lineRule="atLeast"/>
              <w:rPr>
                <w:rFonts w:cs="Verdana"/>
                <w:vanish/>
                <w:color w:val="E0E0E0"/>
                <w:szCs w:val="18"/>
              </w:rPr>
            </w:pPr>
            <w:r w:rsidRPr="00AF236F">
              <w:rPr>
                <w:rFonts w:cs="Verdana"/>
                <w:vanish/>
                <w:color w:val="E0E0E0"/>
                <w:szCs w:val="18"/>
              </w:rPr>
              <w:t xml:space="preserve">Bijlage </w:t>
            </w:r>
            <w:r>
              <w:rPr>
                <w:rFonts w:cs="Verdana"/>
                <w:vanish/>
                <w:color w:val="E0E0E0"/>
                <w:szCs w:val="18"/>
              </w:rPr>
              <w:t>X</w:t>
            </w:r>
            <w:r w:rsidRPr="00AF236F">
              <w:rPr>
                <w:rFonts w:cs="Verdana"/>
                <w:vanish/>
                <w:color w:val="E0E0E0"/>
                <w:szCs w:val="18"/>
              </w:rPr>
              <w:t xml:space="preserve"> nr D</w:t>
            </w:r>
          </w:p>
        </w:tc>
        <w:tc>
          <w:tcPr>
            <w:tcW w:w="2600" w:type="dxa"/>
            <w:shd w:val="clear" w:color="auto" w:fill="auto"/>
          </w:tcPr>
          <w:p w:rsidR="001523B1" w:rsidRPr="00AF236F" w:rsidRDefault="001523B1" w:rsidP="00A16906">
            <w:pPr>
              <w:spacing w:line="260" w:lineRule="atLeast"/>
              <w:rPr>
                <w:rFonts w:cs="Verdana"/>
                <w:vanish/>
                <w:color w:val="E0E0E0"/>
                <w:szCs w:val="18"/>
              </w:rPr>
            </w:pPr>
            <w:r w:rsidRPr="00AF236F">
              <w:rPr>
                <w:rFonts w:cs="Verdana"/>
                <w:vanish/>
                <w:color w:val="E0E0E0"/>
                <w:szCs w:val="18"/>
              </w:rPr>
              <w:t>…</w:t>
            </w:r>
            <w:r w:rsidRPr="00AF236F">
              <w:rPr>
                <w:rFonts w:cs="RijksoverheidSansText-Regular"/>
                <w:b/>
                <w:vanish/>
                <w:color w:val="E0E0E0"/>
                <w:szCs w:val="18"/>
              </w:rPr>
              <w:t xml:space="preserve"> </w:t>
            </w:r>
          </w:p>
        </w:tc>
        <w:tc>
          <w:tcPr>
            <w:tcW w:w="2032" w:type="dxa"/>
          </w:tcPr>
          <w:p w:rsidR="001523B1" w:rsidRPr="00AF236F" w:rsidRDefault="001523B1" w:rsidP="00A16906">
            <w:pPr>
              <w:spacing w:line="260" w:lineRule="atLeast"/>
              <w:rPr>
                <w:rFonts w:cs="Verdana"/>
                <w:vanish/>
                <w:color w:val="E0E0E0"/>
                <w:szCs w:val="18"/>
              </w:rPr>
            </w:pPr>
          </w:p>
        </w:tc>
      </w:tr>
    </w:tbl>
    <w:p w:rsidR="001523B1" w:rsidRPr="00306312" w:rsidRDefault="001523B1" w:rsidP="001523B1">
      <w:pPr>
        <w:spacing w:line="260" w:lineRule="atLeast"/>
        <w:rPr>
          <w:rFonts w:cs="Verdana"/>
          <w:color w:val="000000"/>
          <w:szCs w:val="18"/>
        </w:rPr>
      </w:pPr>
    </w:p>
    <w:p w:rsidR="001523B1" w:rsidRDefault="001523B1" w:rsidP="001523B1">
      <w:pPr>
        <w:spacing w:line="240" w:lineRule="auto"/>
        <w:rPr>
          <w:rFonts w:cs="RijksoverheidSansText-Regular"/>
          <w:color w:val="000000"/>
          <w:szCs w:val="18"/>
        </w:rPr>
      </w:pPr>
      <w:r>
        <w:rPr>
          <w:rFonts w:cs="RijksoverheidSansText-Regular"/>
          <w:color w:val="000000"/>
          <w:szCs w:val="18"/>
        </w:rPr>
        <w:br w:type="page"/>
      </w:r>
    </w:p>
    <w:p w:rsidR="001523B1" w:rsidRPr="00AF236F" w:rsidRDefault="001523B1" w:rsidP="001523B1">
      <w:pPr>
        <w:pStyle w:val="Lijstalinea"/>
        <w:numPr>
          <w:ilvl w:val="0"/>
          <w:numId w:val="32"/>
        </w:numPr>
        <w:spacing w:line="240" w:lineRule="exact"/>
        <w:contextualSpacing/>
        <w:rPr>
          <w:rFonts w:cs="RijksoverheidSansText-Regular"/>
          <w:color w:val="000000"/>
          <w:szCs w:val="18"/>
        </w:rPr>
      </w:pPr>
      <w:r w:rsidRPr="00AF236F">
        <w:rPr>
          <w:rFonts w:cs="RijksoverheidSansText-Regular"/>
          <w:color w:val="000000"/>
          <w:szCs w:val="18"/>
        </w:rPr>
        <w:lastRenderedPageBreak/>
        <w:t xml:space="preserve">De ondernemer(s) </w:t>
      </w:r>
      <w:bookmarkStart w:id="15" w:name="bwAP_NO_aan43"/>
      <w:r w:rsidRPr="00AF236F">
        <w:rPr>
          <w:rFonts w:cs="RijksoverheidSansText-Regular"/>
          <w:vanish/>
          <w:color w:val="E0E0E0"/>
        </w:rPr>
        <w:t>(gegadigde(n))</w:t>
      </w:r>
      <w:bookmarkEnd w:id="15"/>
      <w:r w:rsidRPr="00AF236F">
        <w:rPr>
          <w:rFonts w:cs="RijksoverheidSansText-Regular"/>
          <w:color w:val="000000"/>
          <w:szCs w:val="18"/>
        </w:rPr>
        <w:t xml:space="preserve"> vult (vullen) per referentieopdracht de volgende gegevens in. Onderstaande tabel dient zo vaak als nodig herhaald en ingevuld te worden.</w:t>
      </w:r>
    </w:p>
    <w:p w:rsidR="001523B1" w:rsidRPr="00AF236F" w:rsidRDefault="001523B1" w:rsidP="001523B1">
      <w:pPr>
        <w:spacing w:line="260" w:lineRule="atLeast"/>
        <w:rPr>
          <w:rFonts w:cs="Verdana"/>
          <w:color w:val="000000"/>
          <w:szCs w:val="18"/>
        </w:rPr>
      </w:pPr>
    </w:p>
    <w:tbl>
      <w:tblPr>
        <w:tblW w:w="761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0"/>
        <w:gridCol w:w="3117"/>
      </w:tblGrid>
      <w:tr w:rsidR="001523B1" w:rsidRPr="00AF236F" w:rsidTr="00A16906">
        <w:tc>
          <w:tcPr>
            <w:tcW w:w="7617" w:type="dxa"/>
            <w:gridSpan w:val="2"/>
            <w:tcBorders>
              <w:top w:val="single" w:sz="4" w:space="0" w:color="auto"/>
              <w:left w:val="single" w:sz="4" w:space="0" w:color="auto"/>
              <w:bottom w:val="single" w:sz="4" w:space="0" w:color="auto"/>
              <w:right w:val="single" w:sz="4" w:space="0" w:color="auto"/>
            </w:tcBorders>
          </w:tcPr>
          <w:p w:rsidR="001523B1" w:rsidRPr="00AF236F" w:rsidRDefault="001523B1" w:rsidP="00A16906">
            <w:pPr>
              <w:suppressAutoHyphens/>
              <w:jc w:val="center"/>
              <w:rPr>
                <w:rFonts w:cs="Verdana"/>
                <w:b/>
                <w:bCs/>
                <w:color w:val="000000"/>
                <w:szCs w:val="18"/>
              </w:rPr>
            </w:pPr>
          </w:p>
          <w:p w:rsidR="001523B1" w:rsidRPr="00AF236F" w:rsidRDefault="001523B1" w:rsidP="00A16906">
            <w:pPr>
              <w:suppressAutoHyphens/>
              <w:jc w:val="center"/>
              <w:rPr>
                <w:rFonts w:cs="Verdana"/>
                <w:b/>
                <w:bCs/>
                <w:color w:val="000000"/>
                <w:szCs w:val="18"/>
              </w:rPr>
            </w:pPr>
            <w:r w:rsidRPr="00AF236F">
              <w:rPr>
                <w:rFonts w:cs="Verdana"/>
                <w:b/>
                <w:bCs/>
                <w:color w:val="000000"/>
                <w:szCs w:val="18"/>
              </w:rPr>
              <w:t>REFERENTIEOPDRACHT NR: …</w:t>
            </w:r>
          </w:p>
          <w:p w:rsidR="001523B1" w:rsidRPr="00AF236F" w:rsidRDefault="001523B1" w:rsidP="00A16906">
            <w:pPr>
              <w:jc w:val="center"/>
              <w:rPr>
                <w:rFonts w:cs="Verdana"/>
                <w:b/>
                <w:bCs/>
                <w:color w:val="000000"/>
                <w:szCs w:val="18"/>
              </w:rPr>
            </w:pPr>
          </w:p>
        </w:tc>
      </w:tr>
      <w:tr w:rsidR="001523B1" w:rsidRPr="00AF236F" w:rsidTr="00A16906">
        <w:tc>
          <w:tcPr>
            <w:tcW w:w="4500" w:type="dxa"/>
            <w:tcBorders>
              <w:top w:val="single" w:sz="4" w:space="0" w:color="auto"/>
              <w:left w:val="single" w:sz="4" w:space="0" w:color="auto"/>
              <w:bottom w:val="single" w:sz="4" w:space="0" w:color="auto"/>
              <w:right w:val="single" w:sz="4" w:space="0" w:color="auto"/>
            </w:tcBorders>
          </w:tcPr>
          <w:p w:rsidR="001523B1" w:rsidRDefault="001523B1" w:rsidP="00A16906">
            <w:pPr>
              <w:rPr>
                <w:rFonts w:cs="Verdana"/>
                <w:color w:val="000000"/>
                <w:szCs w:val="18"/>
              </w:rPr>
            </w:pPr>
            <w:r w:rsidRPr="00AF236F">
              <w:rPr>
                <w:rFonts w:cs="Verdana"/>
                <w:color w:val="000000"/>
                <w:szCs w:val="18"/>
              </w:rPr>
              <w:t>Naam van de ondernemer die de referentieopdracht heeft uitgevoerd</w:t>
            </w:r>
          </w:p>
          <w:p w:rsidR="001523B1" w:rsidRPr="00AF236F" w:rsidRDefault="001523B1" w:rsidP="00A16906">
            <w:pPr>
              <w:rPr>
                <w:rFonts w:cs="Verdana"/>
                <w:color w:val="000000"/>
                <w:szCs w:val="18"/>
              </w:rPr>
            </w:pPr>
          </w:p>
        </w:tc>
        <w:tc>
          <w:tcPr>
            <w:tcW w:w="3117" w:type="dxa"/>
            <w:tcBorders>
              <w:top w:val="single" w:sz="4" w:space="0" w:color="auto"/>
              <w:left w:val="single" w:sz="4" w:space="0" w:color="auto"/>
              <w:bottom w:val="single" w:sz="4" w:space="0" w:color="auto"/>
              <w:right w:val="single" w:sz="4" w:space="0" w:color="auto"/>
            </w:tcBorders>
          </w:tcPr>
          <w:p w:rsidR="001523B1" w:rsidRPr="00AF236F" w:rsidRDefault="001523B1" w:rsidP="00A16906">
            <w:pPr>
              <w:rPr>
                <w:rFonts w:cs="Verdana"/>
                <w:color w:val="000000"/>
                <w:szCs w:val="18"/>
              </w:rPr>
            </w:pPr>
            <w:r w:rsidRPr="00AF236F">
              <w:rPr>
                <w:color w:val="000000"/>
              </w:rPr>
              <w:t>…</w:t>
            </w:r>
          </w:p>
        </w:tc>
      </w:tr>
      <w:tr w:rsidR="001523B1" w:rsidRPr="00AF236F" w:rsidTr="00A16906">
        <w:tc>
          <w:tcPr>
            <w:tcW w:w="4500" w:type="dxa"/>
            <w:tcBorders>
              <w:top w:val="single" w:sz="4" w:space="0" w:color="auto"/>
              <w:left w:val="single" w:sz="4" w:space="0" w:color="auto"/>
              <w:bottom w:val="single" w:sz="4" w:space="0" w:color="auto"/>
              <w:right w:val="single" w:sz="4" w:space="0" w:color="auto"/>
            </w:tcBorders>
          </w:tcPr>
          <w:p w:rsidR="001523B1" w:rsidRDefault="001523B1" w:rsidP="00A16906">
            <w:pPr>
              <w:rPr>
                <w:rFonts w:cs="Verdana"/>
                <w:color w:val="000000"/>
                <w:szCs w:val="18"/>
              </w:rPr>
            </w:pPr>
            <w:r w:rsidRPr="00AF236F">
              <w:rPr>
                <w:rFonts w:cs="Verdana"/>
                <w:color w:val="000000"/>
                <w:szCs w:val="18"/>
              </w:rPr>
              <w:t>Naam van de referentieopdracht</w:t>
            </w:r>
          </w:p>
          <w:p w:rsidR="001523B1" w:rsidRPr="00AF236F" w:rsidRDefault="001523B1" w:rsidP="00A16906">
            <w:pPr>
              <w:rPr>
                <w:rFonts w:cs="Verdana"/>
                <w:color w:val="000000"/>
                <w:szCs w:val="18"/>
              </w:rPr>
            </w:pPr>
          </w:p>
        </w:tc>
        <w:tc>
          <w:tcPr>
            <w:tcW w:w="3117" w:type="dxa"/>
            <w:tcBorders>
              <w:top w:val="single" w:sz="4" w:space="0" w:color="auto"/>
              <w:left w:val="single" w:sz="4" w:space="0" w:color="auto"/>
              <w:bottom w:val="single" w:sz="4" w:space="0" w:color="auto"/>
              <w:right w:val="single" w:sz="4" w:space="0" w:color="auto"/>
            </w:tcBorders>
          </w:tcPr>
          <w:p w:rsidR="001523B1" w:rsidRPr="00AF236F" w:rsidRDefault="001523B1" w:rsidP="00A16906">
            <w:pPr>
              <w:rPr>
                <w:rFonts w:cs="Verdana"/>
                <w:color w:val="000000"/>
                <w:szCs w:val="18"/>
              </w:rPr>
            </w:pPr>
            <w:r w:rsidRPr="00AF236F">
              <w:rPr>
                <w:color w:val="000000"/>
              </w:rPr>
              <w:t>…</w:t>
            </w:r>
          </w:p>
        </w:tc>
      </w:tr>
      <w:tr w:rsidR="001523B1" w:rsidRPr="00AF236F" w:rsidTr="00A16906">
        <w:tc>
          <w:tcPr>
            <w:tcW w:w="4500" w:type="dxa"/>
            <w:tcBorders>
              <w:top w:val="single" w:sz="4" w:space="0" w:color="auto"/>
              <w:left w:val="single" w:sz="4" w:space="0" w:color="auto"/>
              <w:bottom w:val="single" w:sz="4" w:space="0" w:color="auto"/>
              <w:right w:val="single" w:sz="4" w:space="0" w:color="auto"/>
            </w:tcBorders>
          </w:tcPr>
          <w:p w:rsidR="001523B1" w:rsidRDefault="001523B1" w:rsidP="00A16906">
            <w:pPr>
              <w:rPr>
                <w:rFonts w:cs="Verdana"/>
                <w:color w:val="000000"/>
                <w:szCs w:val="18"/>
              </w:rPr>
            </w:pPr>
            <w:r w:rsidRPr="00AF236F">
              <w:rPr>
                <w:rFonts w:cs="Verdana"/>
                <w:color w:val="000000"/>
                <w:szCs w:val="18"/>
              </w:rPr>
              <w:t>Naam en adres van de opdrachtgever</w:t>
            </w:r>
          </w:p>
          <w:p w:rsidR="001523B1" w:rsidRPr="00AF236F" w:rsidRDefault="001523B1" w:rsidP="00A16906">
            <w:pPr>
              <w:rPr>
                <w:rFonts w:cs="Verdana"/>
                <w:color w:val="000000"/>
                <w:szCs w:val="18"/>
              </w:rPr>
            </w:pPr>
          </w:p>
        </w:tc>
        <w:tc>
          <w:tcPr>
            <w:tcW w:w="3117" w:type="dxa"/>
            <w:tcBorders>
              <w:top w:val="single" w:sz="4" w:space="0" w:color="auto"/>
              <w:left w:val="single" w:sz="4" w:space="0" w:color="auto"/>
              <w:bottom w:val="single" w:sz="4" w:space="0" w:color="auto"/>
              <w:right w:val="single" w:sz="4" w:space="0" w:color="auto"/>
            </w:tcBorders>
          </w:tcPr>
          <w:p w:rsidR="001523B1" w:rsidRPr="00AF236F" w:rsidRDefault="001523B1" w:rsidP="00A16906">
            <w:pPr>
              <w:rPr>
                <w:color w:val="000000"/>
              </w:rPr>
            </w:pPr>
            <w:r w:rsidRPr="00AF236F">
              <w:rPr>
                <w:color w:val="000000"/>
              </w:rPr>
              <w:t>…</w:t>
            </w:r>
          </w:p>
        </w:tc>
      </w:tr>
      <w:tr w:rsidR="001523B1" w:rsidRPr="00AF236F" w:rsidTr="00A16906">
        <w:tc>
          <w:tcPr>
            <w:tcW w:w="4500" w:type="dxa"/>
            <w:tcBorders>
              <w:top w:val="single" w:sz="4" w:space="0" w:color="auto"/>
              <w:left w:val="single" w:sz="4" w:space="0" w:color="auto"/>
              <w:bottom w:val="single" w:sz="4" w:space="0" w:color="auto"/>
              <w:right w:val="single" w:sz="4" w:space="0" w:color="auto"/>
            </w:tcBorders>
          </w:tcPr>
          <w:p w:rsidR="001523B1" w:rsidRPr="00AF236F" w:rsidRDefault="001523B1" w:rsidP="00A16906">
            <w:pPr>
              <w:rPr>
                <w:rFonts w:cs="Verdana"/>
                <w:color w:val="000000"/>
                <w:szCs w:val="18"/>
              </w:rPr>
            </w:pPr>
            <w:r w:rsidRPr="00AF236F">
              <w:rPr>
                <w:rFonts w:cs="Verdana"/>
                <w:color w:val="000000"/>
                <w:szCs w:val="18"/>
              </w:rPr>
              <w:t>Overeengekomen bedrag</w:t>
            </w:r>
          </w:p>
          <w:p w:rsidR="001523B1" w:rsidRDefault="001523B1" w:rsidP="00A16906">
            <w:pPr>
              <w:rPr>
                <w:rFonts w:cs="Verdana"/>
                <w:color w:val="000000"/>
                <w:szCs w:val="18"/>
              </w:rPr>
            </w:pPr>
            <w:r w:rsidRPr="00AF236F">
              <w:rPr>
                <w:rFonts w:cs="Verdana"/>
                <w:color w:val="000000"/>
                <w:szCs w:val="18"/>
              </w:rPr>
              <w:t>(aannemingssom) (excl. omzetbelasting)</w:t>
            </w:r>
          </w:p>
          <w:p w:rsidR="001523B1" w:rsidRPr="00AF236F" w:rsidRDefault="001523B1" w:rsidP="00A16906">
            <w:pPr>
              <w:rPr>
                <w:rFonts w:cs="Verdana"/>
                <w:color w:val="000000"/>
                <w:szCs w:val="18"/>
              </w:rPr>
            </w:pPr>
          </w:p>
        </w:tc>
        <w:tc>
          <w:tcPr>
            <w:tcW w:w="3117" w:type="dxa"/>
            <w:tcBorders>
              <w:top w:val="single" w:sz="4" w:space="0" w:color="auto"/>
              <w:left w:val="single" w:sz="4" w:space="0" w:color="auto"/>
              <w:bottom w:val="single" w:sz="4" w:space="0" w:color="auto"/>
              <w:right w:val="single" w:sz="4" w:space="0" w:color="auto"/>
            </w:tcBorders>
          </w:tcPr>
          <w:p w:rsidR="001523B1" w:rsidRPr="00AF236F" w:rsidRDefault="001523B1" w:rsidP="00A16906">
            <w:pPr>
              <w:rPr>
                <w:rFonts w:cs="Verdana"/>
                <w:color w:val="000000"/>
                <w:szCs w:val="18"/>
              </w:rPr>
            </w:pPr>
            <w:r w:rsidRPr="00AF236F">
              <w:rPr>
                <w:rFonts w:cs="Arial"/>
                <w:color w:val="000000"/>
              </w:rPr>
              <w:t xml:space="preserve">€ </w:t>
            </w:r>
            <w:r w:rsidRPr="00AF236F">
              <w:rPr>
                <w:color w:val="000000"/>
              </w:rPr>
              <w:t>…</w:t>
            </w:r>
          </w:p>
        </w:tc>
      </w:tr>
      <w:tr w:rsidR="001523B1" w:rsidRPr="00AF236F" w:rsidTr="00A16906">
        <w:tc>
          <w:tcPr>
            <w:tcW w:w="4500" w:type="dxa"/>
            <w:tcBorders>
              <w:top w:val="single" w:sz="4" w:space="0" w:color="auto"/>
              <w:left w:val="single" w:sz="4" w:space="0" w:color="auto"/>
              <w:bottom w:val="single" w:sz="4" w:space="0" w:color="auto"/>
              <w:right w:val="single" w:sz="4" w:space="0" w:color="auto"/>
            </w:tcBorders>
          </w:tcPr>
          <w:p w:rsidR="001523B1" w:rsidRDefault="001523B1" w:rsidP="00A16906">
            <w:pPr>
              <w:rPr>
                <w:rFonts w:cs="Verdana"/>
                <w:color w:val="000000"/>
                <w:szCs w:val="18"/>
              </w:rPr>
            </w:pPr>
            <w:r w:rsidRPr="00AF236F">
              <w:rPr>
                <w:rFonts w:cs="Verdana"/>
                <w:color w:val="000000"/>
                <w:szCs w:val="18"/>
              </w:rPr>
              <w:t>Gefactureerd bedrag (excl. omzetbelasting)</w:t>
            </w:r>
          </w:p>
          <w:p w:rsidR="001523B1" w:rsidRPr="00AF236F" w:rsidRDefault="001523B1" w:rsidP="00A16906">
            <w:pPr>
              <w:rPr>
                <w:rFonts w:cs="Verdana"/>
                <w:color w:val="000000"/>
                <w:szCs w:val="18"/>
              </w:rPr>
            </w:pPr>
          </w:p>
        </w:tc>
        <w:tc>
          <w:tcPr>
            <w:tcW w:w="3117" w:type="dxa"/>
            <w:tcBorders>
              <w:top w:val="single" w:sz="4" w:space="0" w:color="auto"/>
              <w:left w:val="single" w:sz="4" w:space="0" w:color="auto"/>
              <w:bottom w:val="single" w:sz="4" w:space="0" w:color="auto"/>
              <w:right w:val="single" w:sz="4" w:space="0" w:color="auto"/>
            </w:tcBorders>
          </w:tcPr>
          <w:p w:rsidR="001523B1" w:rsidRPr="00AF236F" w:rsidRDefault="001523B1" w:rsidP="00A16906">
            <w:pPr>
              <w:rPr>
                <w:rFonts w:cs="Verdana"/>
                <w:color w:val="000000"/>
                <w:szCs w:val="18"/>
              </w:rPr>
            </w:pPr>
            <w:r w:rsidRPr="00AF236F">
              <w:rPr>
                <w:rFonts w:cs="Arial"/>
                <w:color w:val="000000"/>
              </w:rPr>
              <w:t xml:space="preserve">€ </w:t>
            </w:r>
            <w:r w:rsidRPr="00AF236F">
              <w:rPr>
                <w:color w:val="000000"/>
              </w:rPr>
              <w:t>…</w:t>
            </w:r>
          </w:p>
        </w:tc>
      </w:tr>
      <w:tr w:rsidR="001523B1" w:rsidRPr="00AF236F" w:rsidTr="00A16906">
        <w:tc>
          <w:tcPr>
            <w:tcW w:w="4500" w:type="dxa"/>
            <w:tcBorders>
              <w:top w:val="single" w:sz="4" w:space="0" w:color="auto"/>
              <w:left w:val="single" w:sz="4" w:space="0" w:color="auto"/>
              <w:bottom w:val="single" w:sz="4" w:space="0" w:color="auto"/>
              <w:right w:val="single" w:sz="4" w:space="0" w:color="auto"/>
            </w:tcBorders>
          </w:tcPr>
          <w:p w:rsidR="001523B1" w:rsidRDefault="001523B1" w:rsidP="00A16906">
            <w:pPr>
              <w:rPr>
                <w:rFonts w:cs="Verdana"/>
                <w:color w:val="000000"/>
                <w:szCs w:val="18"/>
              </w:rPr>
            </w:pPr>
            <w:r w:rsidRPr="00AF236F">
              <w:rPr>
                <w:rFonts w:cs="Verdana"/>
                <w:color w:val="000000"/>
                <w:szCs w:val="18"/>
              </w:rPr>
              <w:t>Datum van de opdrachtverlening</w:t>
            </w:r>
          </w:p>
          <w:p w:rsidR="001523B1" w:rsidRPr="00AF236F" w:rsidRDefault="001523B1" w:rsidP="00A16906">
            <w:pPr>
              <w:rPr>
                <w:rFonts w:cs="Verdana"/>
                <w:color w:val="000000"/>
                <w:szCs w:val="18"/>
              </w:rPr>
            </w:pPr>
          </w:p>
        </w:tc>
        <w:tc>
          <w:tcPr>
            <w:tcW w:w="3117" w:type="dxa"/>
            <w:tcBorders>
              <w:top w:val="single" w:sz="4" w:space="0" w:color="auto"/>
              <w:left w:val="single" w:sz="4" w:space="0" w:color="auto"/>
              <w:bottom w:val="single" w:sz="4" w:space="0" w:color="auto"/>
              <w:right w:val="single" w:sz="4" w:space="0" w:color="auto"/>
            </w:tcBorders>
          </w:tcPr>
          <w:p w:rsidR="001523B1" w:rsidRPr="00AF236F" w:rsidRDefault="001523B1" w:rsidP="00A16906">
            <w:pPr>
              <w:rPr>
                <w:rFonts w:cs="Verdana"/>
                <w:color w:val="000000"/>
                <w:szCs w:val="18"/>
              </w:rPr>
            </w:pPr>
            <w:r w:rsidRPr="00AF236F">
              <w:rPr>
                <w:color w:val="000000"/>
              </w:rPr>
              <w:t>…</w:t>
            </w:r>
          </w:p>
        </w:tc>
      </w:tr>
      <w:tr w:rsidR="001523B1" w:rsidRPr="00AF236F" w:rsidTr="00A16906">
        <w:tc>
          <w:tcPr>
            <w:tcW w:w="4500" w:type="dxa"/>
            <w:tcBorders>
              <w:top w:val="single" w:sz="4" w:space="0" w:color="auto"/>
              <w:left w:val="single" w:sz="4" w:space="0" w:color="auto"/>
              <w:bottom w:val="single" w:sz="4" w:space="0" w:color="auto"/>
              <w:right w:val="single" w:sz="4" w:space="0" w:color="auto"/>
            </w:tcBorders>
          </w:tcPr>
          <w:p w:rsidR="001523B1" w:rsidRDefault="001523B1" w:rsidP="00A16906">
            <w:pPr>
              <w:rPr>
                <w:rFonts w:cs="Verdana"/>
                <w:color w:val="000000"/>
                <w:szCs w:val="18"/>
              </w:rPr>
            </w:pPr>
            <w:r w:rsidRPr="00AF236F">
              <w:rPr>
                <w:rFonts w:cs="Verdana"/>
                <w:color w:val="000000"/>
                <w:szCs w:val="18"/>
              </w:rPr>
              <w:t>Overeengekomen uitvoeringsduur</w:t>
            </w:r>
          </w:p>
          <w:p w:rsidR="001523B1" w:rsidRPr="00AF236F" w:rsidRDefault="001523B1" w:rsidP="00A16906">
            <w:pPr>
              <w:rPr>
                <w:rFonts w:cs="Verdana"/>
                <w:color w:val="000000"/>
                <w:szCs w:val="18"/>
              </w:rPr>
            </w:pPr>
          </w:p>
        </w:tc>
        <w:tc>
          <w:tcPr>
            <w:tcW w:w="3117" w:type="dxa"/>
            <w:tcBorders>
              <w:top w:val="single" w:sz="4" w:space="0" w:color="auto"/>
              <w:left w:val="single" w:sz="4" w:space="0" w:color="auto"/>
              <w:bottom w:val="single" w:sz="4" w:space="0" w:color="auto"/>
              <w:right w:val="single" w:sz="4" w:space="0" w:color="auto"/>
            </w:tcBorders>
          </w:tcPr>
          <w:p w:rsidR="001523B1" w:rsidRPr="00AF236F" w:rsidRDefault="001523B1" w:rsidP="00A16906">
            <w:pPr>
              <w:rPr>
                <w:rFonts w:cs="Verdana"/>
                <w:color w:val="000000"/>
                <w:szCs w:val="18"/>
              </w:rPr>
            </w:pPr>
            <w:r w:rsidRPr="00AF236F">
              <w:rPr>
                <w:color w:val="000000"/>
              </w:rPr>
              <w:t>…</w:t>
            </w:r>
          </w:p>
        </w:tc>
      </w:tr>
      <w:tr w:rsidR="001523B1" w:rsidRPr="00AF236F" w:rsidTr="00A16906">
        <w:tc>
          <w:tcPr>
            <w:tcW w:w="4500" w:type="dxa"/>
            <w:tcBorders>
              <w:top w:val="single" w:sz="4" w:space="0" w:color="auto"/>
              <w:left w:val="single" w:sz="4" w:space="0" w:color="auto"/>
              <w:bottom w:val="single" w:sz="4" w:space="0" w:color="auto"/>
              <w:right w:val="single" w:sz="4" w:space="0" w:color="auto"/>
            </w:tcBorders>
          </w:tcPr>
          <w:p w:rsidR="001523B1" w:rsidRDefault="001523B1" w:rsidP="00A16906">
            <w:pPr>
              <w:rPr>
                <w:rFonts w:cs="Verdana"/>
                <w:color w:val="000000"/>
                <w:szCs w:val="18"/>
              </w:rPr>
            </w:pPr>
            <w:r w:rsidRPr="00AF236F">
              <w:rPr>
                <w:rFonts w:cs="Verdana"/>
                <w:color w:val="000000"/>
                <w:szCs w:val="18"/>
              </w:rPr>
              <w:t>Datum van oplevering</w:t>
            </w:r>
          </w:p>
          <w:p w:rsidR="001523B1" w:rsidRPr="00AF236F" w:rsidRDefault="001523B1" w:rsidP="00A16906">
            <w:pPr>
              <w:rPr>
                <w:rFonts w:cs="Verdana"/>
                <w:color w:val="000000"/>
                <w:szCs w:val="18"/>
              </w:rPr>
            </w:pPr>
          </w:p>
        </w:tc>
        <w:tc>
          <w:tcPr>
            <w:tcW w:w="3117" w:type="dxa"/>
            <w:tcBorders>
              <w:top w:val="single" w:sz="4" w:space="0" w:color="auto"/>
              <w:left w:val="single" w:sz="4" w:space="0" w:color="auto"/>
              <w:bottom w:val="single" w:sz="4" w:space="0" w:color="auto"/>
              <w:right w:val="single" w:sz="4" w:space="0" w:color="auto"/>
            </w:tcBorders>
          </w:tcPr>
          <w:p w:rsidR="001523B1" w:rsidRPr="00AF236F" w:rsidRDefault="001523B1" w:rsidP="00A16906">
            <w:pPr>
              <w:rPr>
                <w:rFonts w:cs="Verdana"/>
                <w:color w:val="000000"/>
                <w:szCs w:val="18"/>
              </w:rPr>
            </w:pPr>
            <w:r w:rsidRPr="00AF236F">
              <w:rPr>
                <w:color w:val="000000"/>
              </w:rPr>
              <w:t>…</w:t>
            </w:r>
          </w:p>
        </w:tc>
      </w:tr>
      <w:tr w:rsidR="001523B1" w:rsidRPr="00AF236F" w:rsidTr="00A16906">
        <w:trPr>
          <w:trHeight w:val="295"/>
        </w:trPr>
        <w:tc>
          <w:tcPr>
            <w:tcW w:w="7617" w:type="dxa"/>
            <w:gridSpan w:val="2"/>
            <w:tcBorders>
              <w:top w:val="single" w:sz="4" w:space="0" w:color="auto"/>
              <w:left w:val="single" w:sz="4" w:space="0" w:color="auto"/>
              <w:bottom w:val="single" w:sz="4" w:space="0" w:color="auto"/>
              <w:right w:val="single" w:sz="4" w:space="0" w:color="auto"/>
            </w:tcBorders>
          </w:tcPr>
          <w:p w:rsidR="001523B1" w:rsidRPr="00AF236F" w:rsidRDefault="001523B1" w:rsidP="00A16906">
            <w:pPr>
              <w:rPr>
                <w:rFonts w:cs="Verdana"/>
                <w:color w:val="000000"/>
                <w:szCs w:val="18"/>
              </w:rPr>
            </w:pPr>
            <w:r w:rsidRPr="00AF236F">
              <w:rPr>
                <w:rFonts w:cs="Verdana"/>
                <w:color w:val="000000"/>
                <w:szCs w:val="18"/>
              </w:rPr>
              <w:t xml:space="preserve">Indien de referentieopdracht is uitgevoerd door een </w:t>
            </w:r>
            <w:r w:rsidRPr="00AF236F">
              <w:rPr>
                <w:rFonts w:cs="V&amp;W Syntax (Adobe)"/>
                <w:color w:val="000000"/>
                <w:szCs w:val="18"/>
              </w:rPr>
              <w:t>samenwerkingsverband van ondernemers</w:t>
            </w:r>
            <w:r w:rsidRPr="00AF236F">
              <w:rPr>
                <w:rFonts w:cs="Verdana"/>
                <w:color w:val="000000"/>
                <w:szCs w:val="18"/>
              </w:rPr>
              <w:t xml:space="preserve"> (combinatie)</w:t>
            </w:r>
          </w:p>
        </w:tc>
      </w:tr>
      <w:tr w:rsidR="001523B1" w:rsidRPr="00AF236F" w:rsidTr="00A16906">
        <w:tc>
          <w:tcPr>
            <w:tcW w:w="4500" w:type="dxa"/>
            <w:tcBorders>
              <w:top w:val="single" w:sz="4" w:space="0" w:color="auto"/>
              <w:left w:val="single" w:sz="4" w:space="0" w:color="auto"/>
              <w:bottom w:val="single" w:sz="4" w:space="0" w:color="auto"/>
              <w:right w:val="single" w:sz="4" w:space="0" w:color="auto"/>
            </w:tcBorders>
          </w:tcPr>
          <w:p w:rsidR="001523B1" w:rsidRDefault="001523B1" w:rsidP="00A16906">
            <w:pPr>
              <w:rPr>
                <w:rFonts w:cs="Verdana"/>
                <w:color w:val="000000"/>
                <w:szCs w:val="18"/>
              </w:rPr>
            </w:pPr>
            <w:r w:rsidRPr="00AF236F">
              <w:rPr>
                <w:rFonts w:cs="Verdana"/>
                <w:color w:val="000000"/>
                <w:szCs w:val="18"/>
              </w:rPr>
              <w:t xml:space="preserve">De namen van de overige participanten in het </w:t>
            </w:r>
            <w:r w:rsidRPr="00AF236F">
              <w:rPr>
                <w:rFonts w:cs="V&amp;W Syntax (Adobe)"/>
                <w:color w:val="000000"/>
                <w:szCs w:val="18"/>
              </w:rPr>
              <w:t>samenwerkingsverband van ondernemers</w:t>
            </w:r>
            <w:r w:rsidRPr="00AF236F">
              <w:rPr>
                <w:rFonts w:cs="Verdana"/>
                <w:color w:val="000000"/>
                <w:szCs w:val="18"/>
              </w:rPr>
              <w:t xml:space="preserve"> (combinatie)</w:t>
            </w:r>
          </w:p>
          <w:p w:rsidR="001523B1" w:rsidRPr="00AF236F" w:rsidRDefault="001523B1" w:rsidP="00A16906">
            <w:pPr>
              <w:rPr>
                <w:rFonts w:cs="Verdana"/>
                <w:color w:val="000000"/>
                <w:szCs w:val="18"/>
              </w:rPr>
            </w:pPr>
          </w:p>
        </w:tc>
        <w:tc>
          <w:tcPr>
            <w:tcW w:w="3117" w:type="dxa"/>
            <w:tcBorders>
              <w:top w:val="single" w:sz="4" w:space="0" w:color="auto"/>
              <w:left w:val="single" w:sz="4" w:space="0" w:color="auto"/>
              <w:bottom w:val="single" w:sz="4" w:space="0" w:color="auto"/>
              <w:right w:val="single" w:sz="4" w:space="0" w:color="auto"/>
            </w:tcBorders>
          </w:tcPr>
          <w:p w:rsidR="001523B1" w:rsidRPr="00AF236F" w:rsidRDefault="001523B1" w:rsidP="00A16906">
            <w:pPr>
              <w:pStyle w:val="Broodtekst"/>
              <w:tabs>
                <w:tab w:val="clear" w:pos="227"/>
                <w:tab w:val="clear" w:pos="454"/>
                <w:tab w:val="clear" w:pos="680"/>
                <w:tab w:val="left" w:pos="206"/>
                <w:tab w:val="left" w:pos="413"/>
                <w:tab w:val="left" w:pos="618"/>
              </w:tabs>
              <w:rPr>
                <w:rStyle w:val="Verborgentekst"/>
                <w:b w:val="0"/>
                <w:i w:val="0"/>
                <w:vanish w:val="0"/>
                <w:color w:val="000000"/>
              </w:rPr>
            </w:pPr>
            <w:r w:rsidRPr="00AF236F">
              <w:rPr>
                <w:rStyle w:val="Verborgentekst"/>
                <w:color w:val="000000"/>
              </w:rPr>
              <w:t>…</w:t>
            </w:r>
          </w:p>
        </w:tc>
      </w:tr>
      <w:tr w:rsidR="001523B1" w:rsidRPr="00AF236F" w:rsidTr="00A16906">
        <w:tc>
          <w:tcPr>
            <w:tcW w:w="4500" w:type="dxa"/>
            <w:tcBorders>
              <w:top w:val="single" w:sz="4" w:space="0" w:color="auto"/>
              <w:left w:val="single" w:sz="4" w:space="0" w:color="auto"/>
              <w:bottom w:val="single" w:sz="4" w:space="0" w:color="auto"/>
              <w:right w:val="single" w:sz="4" w:space="0" w:color="auto"/>
            </w:tcBorders>
          </w:tcPr>
          <w:p w:rsidR="001523B1" w:rsidRDefault="001523B1" w:rsidP="00A16906">
            <w:pPr>
              <w:rPr>
                <w:rFonts w:cs="Verdana"/>
                <w:color w:val="000000"/>
                <w:szCs w:val="18"/>
              </w:rPr>
            </w:pPr>
            <w:r w:rsidRPr="00AF236F">
              <w:rPr>
                <w:rFonts w:cs="Verdana"/>
                <w:color w:val="000000"/>
                <w:szCs w:val="18"/>
              </w:rPr>
              <w:t>De juridische participatieverhouding</w:t>
            </w:r>
          </w:p>
          <w:p w:rsidR="001523B1" w:rsidRPr="00AF236F" w:rsidRDefault="001523B1" w:rsidP="00A16906">
            <w:pPr>
              <w:rPr>
                <w:rFonts w:cs="Verdana"/>
                <w:color w:val="000000"/>
                <w:szCs w:val="18"/>
              </w:rPr>
            </w:pPr>
          </w:p>
        </w:tc>
        <w:tc>
          <w:tcPr>
            <w:tcW w:w="3117" w:type="dxa"/>
            <w:tcBorders>
              <w:top w:val="single" w:sz="4" w:space="0" w:color="auto"/>
              <w:left w:val="single" w:sz="4" w:space="0" w:color="auto"/>
              <w:bottom w:val="single" w:sz="4" w:space="0" w:color="auto"/>
              <w:right w:val="single" w:sz="4" w:space="0" w:color="auto"/>
            </w:tcBorders>
          </w:tcPr>
          <w:p w:rsidR="001523B1" w:rsidRPr="00AF236F" w:rsidRDefault="001523B1" w:rsidP="00A16906">
            <w:pPr>
              <w:pStyle w:val="Broodtekst"/>
              <w:tabs>
                <w:tab w:val="clear" w:pos="227"/>
                <w:tab w:val="clear" w:pos="454"/>
                <w:tab w:val="clear" w:pos="680"/>
                <w:tab w:val="left" w:pos="206"/>
                <w:tab w:val="left" w:pos="413"/>
                <w:tab w:val="left" w:pos="618"/>
              </w:tabs>
              <w:rPr>
                <w:rStyle w:val="Verborgentekst"/>
                <w:b w:val="0"/>
                <w:i w:val="0"/>
                <w:vanish w:val="0"/>
                <w:color w:val="000000"/>
              </w:rPr>
            </w:pPr>
            <w:r w:rsidRPr="00AF236F">
              <w:rPr>
                <w:rStyle w:val="Verborgentekst"/>
                <w:color w:val="000000"/>
              </w:rPr>
              <w:t>…</w:t>
            </w:r>
          </w:p>
        </w:tc>
      </w:tr>
      <w:tr w:rsidR="001523B1" w:rsidRPr="00AF236F" w:rsidTr="00A16906">
        <w:tc>
          <w:tcPr>
            <w:tcW w:w="4500" w:type="dxa"/>
            <w:tcBorders>
              <w:top w:val="single" w:sz="4" w:space="0" w:color="auto"/>
              <w:left w:val="single" w:sz="4" w:space="0" w:color="auto"/>
              <w:bottom w:val="single" w:sz="4" w:space="0" w:color="auto"/>
              <w:right w:val="single" w:sz="4" w:space="0" w:color="auto"/>
            </w:tcBorders>
          </w:tcPr>
          <w:p w:rsidR="001523B1" w:rsidRDefault="001523B1" w:rsidP="00A16906">
            <w:pPr>
              <w:rPr>
                <w:rFonts w:cs="Verdana"/>
                <w:color w:val="000000"/>
                <w:szCs w:val="18"/>
              </w:rPr>
            </w:pPr>
            <w:r w:rsidRPr="00AF236F">
              <w:rPr>
                <w:rFonts w:cs="Verdana"/>
                <w:color w:val="000000"/>
                <w:szCs w:val="18"/>
              </w:rPr>
              <w:t xml:space="preserve">Percentage aandeel van iedere participant in het </w:t>
            </w:r>
            <w:r w:rsidRPr="00AF236F">
              <w:rPr>
                <w:rFonts w:cs="V&amp;W Syntax (Adobe)"/>
                <w:color w:val="000000"/>
                <w:szCs w:val="18"/>
              </w:rPr>
              <w:t>samenwerkingsverband van ondernemers</w:t>
            </w:r>
            <w:r w:rsidRPr="00AF236F">
              <w:rPr>
                <w:rFonts w:cs="Verdana"/>
                <w:color w:val="000000"/>
                <w:szCs w:val="18"/>
              </w:rPr>
              <w:t xml:space="preserve"> (combinatie)</w:t>
            </w:r>
          </w:p>
          <w:p w:rsidR="001523B1" w:rsidRPr="00AF236F" w:rsidRDefault="001523B1" w:rsidP="00A16906">
            <w:pPr>
              <w:rPr>
                <w:rFonts w:cs="Verdana"/>
                <w:color w:val="000000"/>
                <w:szCs w:val="18"/>
              </w:rPr>
            </w:pPr>
          </w:p>
        </w:tc>
        <w:tc>
          <w:tcPr>
            <w:tcW w:w="3117" w:type="dxa"/>
            <w:tcBorders>
              <w:top w:val="single" w:sz="4" w:space="0" w:color="auto"/>
              <w:left w:val="single" w:sz="4" w:space="0" w:color="auto"/>
              <w:bottom w:val="single" w:sz="4" w:space="0" w:color="auto"/>
              <w:right w:val="single" w:sz="4" w:space="0" w:color="auto"/>
            </w:tcBorders>
          </w:tcPr>
          <w:p w:rsidR="001523B1" w:rsidRPr="00AF236F" w:rsidRDefault="001523B1" w:rsidP="00A16906">
            <w:pPr>
              <w:rPr>
                <w:rFonts w:cs="Verdana"/>
                <w:color w:val="000000"/>
                <w:sz w:val="16"/>
                <w:szCs w:val="16"/>
              </w:rPr>
            </w:pPr>
            <w:r w:rsidRPr="00AF236F">
              <w:rPr>
                <w:rFonts w:cs="Verdana"/>
                <w:color w:val="000000"/>
                <w:sz w:val="16"/>
                <w:szCs w:val="16"/>
              </w:rPr>
              <w:t>…</w:t>
            </w:r>
          </w:p>
        </w:tc>
      </w:tr>
      <w:tr w:rsidR="001523B1" w:rsidRPr="00AF236F" w:rsidTr="00A16906">
        <w:tc>
          <w:tcPr>
            <w:tcW w:w="7617" w:type="dxa"/>
            <w:gridSpan w:val="2"/>
            <w:tcBorders>
              <w:top w:val="single" w:sz="4" w:space="0" w:color="auto"/>
              <w:left w:val="single" w:sz="4" w:space="0" w:color="auto"/>
              <w:bottom w:val="single" w:sz="4" w:space="0" w:color="auto"/>
              <w:right w:val="single" w:sz="4" w:space="0" w:color="auto"/>
            </w:tcBorders>
          </w:tcPr>
          <w:p w:rsidR="001523B1" w:rsidRPr="00AF236F" w:rsidRDefault="001523B1" w:rsidP="00A16906">
            <w:pPr>
              <w:rPr>
                <w:rFonts w:cs="Verdana"/>
                <w:color w:val="000000"/>
                <w:szCs w:val="18"/>
              </w:rPr>
            </w:pPr>
            <w:r w:rsidRPr="00AF236F">
              <w:rPr>
                <w:rFonts w:cs="Verdana"/>
                <w:color w:val="000000"/>
                <w:szCs w:val="18"/>
              </w:rPr>
              <w:t>Toelichting op de gevraagde technische bekwaamheid opgedaan in deze referentieopdracht (maximaal 250 woorden)</w:t>
            </w:r>
          </w:p>
        </w:tc>
      </w:tr>
      <w:tr w:rsidR="001523B1" w:rsidRPr="00AF236F" w:rsidTr="00A16906">
        <w:tc>
          <w:tcPr>
            <w:tcW w:w="7617" w:type="dxa"/>
            <w:gridSpan w:val="2"/>
            <w:tcBorders>
              <w:top w:val="single" w:sz="4" w:space="0" w:color="auto"/>
              <w:left w:val="single" w:sz="4" w:space="0" w:color="auto"/>
              <w:bottom w:val="single" w:sz="4" w:space="0" w:color="auto"/>
              <w:right w:val="single" w:sz="4" w:space="0" w:color="auto"/>
            </w:tcBorders>
          </w:tcPr>
          <w:p w:rsidR="001523B1" w:rsidRPr="00AF236F" w:rsidRDefault="001523B1" w:rsidP="00A16906">
            <w:pPr>
              <w:rPr>
                <w:rFonts w:cs="Verdana"/>
                <w:color w:val="000000"/>
                <w:szCs w:val="18"/>
              </w:rPr>
            </w:pPr>
            <w:r w:rsidRPr="00AF236F">
              <w:rPr>
                <w:rFonts w:cs="Verdana"/>
                <w:color w:val="000000"/>
                <w:szCs w:val="18"/>
              </w:rPr>
              <w:t>…</w:t>
            </w:r>
          </w:p>
          <w:p w:rsidR="001523B1" w:rsidRPr="00AF236F" w:rsidRDefault="001523B1" w:rsidP="00A16906">
            <w:pPr>
              <w:rPr>
                <w:rFonts w:cs="Verdana"/>
                <w:color w:val="000000"/>
                <w:szCs w:val="18"/>
              </w:rPr>
            </w:pPr>
          </w:p>
          <w:p w:rsidR="001523B1" w:rsidRPr="00AF236F" w:rsidRDefault="001523B1" w:rsidP="00A16906">
            <w:pPr>
              <w:rPr>
                <w:rFonts w:cs="Verdana"/>
                <w:color w:val="000000"/>
                <w:szCs w:val="18"/>
              </w:rPr>
            </w:pPr>
          </w:p>
        </w:tc>
      </w:tr>
    </w:tbl>
    <w:p w:rsidR="001523B1" w:rsidRPr="00AF236F" w:rsidRDefault="001523B1" w:rsidP="001523B1">
      <w:pPr>
        <w:rPr>
          <w:vanish/>
          <w:color w:val="E0E0E0"/>
          <w:lang w:val="en-US"/>
        </w:rPr>
      </w:pPr>
      <w:r w:rsidRPr="00300406">
        <w:rPr>
          <w:lang w:val="en-US"/>
        </w:rPr>
        <w:t xml:space="preserve"> </w:t>
      </w:r>
      <w:r w:rsidRPr="00AF236F">
        <w:rPr>
          <w:vanish/>
          <w:color w:val="E0E0E0"/>
          <w:lang w:val="en-US"/>
        </w:rPr>
        <w:t>Selectie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10"/>
        <w:gridCol w:w="2092"/>
        <w:gridCol w:w="1027"/>
      </w:tblGrid>
      <w:tr w:rsidR="001523B1" w:rsidRPr="00AF236F" w:rsidTr="00A16906">
        <w:trPr>
          <w:cantSplit/>
          <w:hidden/>
        </w:trPr>
        <w:tc>
          <w:tcPr>
            <w:tcW w:w="7752" w:type="dxa"/>
            <w:gridSpan w:val="3"/>
          </w:tcPr>
          <w:p w:rsidR="001523B1" w:rsidRPr="00AF236F" w:rsidRDefault="001523B1" w:rsidP="00A16906">
            <w:pPr>
              <w:tabs>
                <w:tab w:val="left" w:pos="10"/>
                <w:tab w:val="left" w:pos="267"/>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rPr>
                <w:bCs/>
                <w:vanish/>
                <w:color w:val="E0E0E0"/>
                <w:szCs w:val="18"/>
              </w:rPr>
            </w:pPr>
            <w:bookmarkStart w:id="16" w:name="bwBijlageF_NO_GG0_uit_tekst"/>
            <w:r w:rsidRPr="00AF236F">
              <w:rPr>
                <w:b/>
                <w:vanish/>
                <w:color w:val="E0E0E0"/>
              </w:rPr>
              <w:t xml:space="preserve"> </w:t>
            </w:r>
          </w:p>
          <w:p w:rsidR="001523B1" w:rsidRPr="00AF236F" w:rsidRDefault="001523B1" w:rsidP="00A16906">
            <w:pPr>
              <w:tabs>
                <w:tab w:val="left" w:pos="10"/>
                <w:tab w:val="left" w:pos="2557"/>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rPr>
                <w:bCs/>
                <w:vanish/>
                <w:color w:val="E0E0E0"/>
                <w:szCs w:val="18"/>
              </w:rPr>
            </w:pPr>
            <w:r w:rsidRPr="00AF236F">
              <w:rPr>
                <w:bCs/>
                <w:vanish/>
                <w:color w:val="E0E0E0"/>
                <w:szCs w:val="18"/>
              </w:rPr>
              <w:t>Zaaknummer</w:t>
            </w:r>
            <w:r w:rsidRPr="00AF236F">
              <w:rPr>
                <w:bCs/>
                <w:vanish/>
                <w:color w:val="E0E0E0"/>
                <w:szCs w:val="18"/>
              </w:rPr>
              <w:tab/>
              <w:t xml:space="preserve">: </w:t>
            </w:r>
            <w:r w:rsidRPr="00AF236F">
              <w:rPr>
                <w:vanish/>
                <w:color w:val="E0E0E0"/>
              </w:rPr>
              <w:fldChar w:fldCharType="begin">
                <w:ffData>
                  <w:name w:val=""/>
                  <w:enabled/>
                  <w:calcOnExit w:val="0"/>
                  <w:textInput>
                    <w:default w:val="[&lt;ZAAKNUMMER&gt;]"/>
                  </w:textInput>
                </w:ffData>
              </w:fldChar>
            </w:r>
            <w:r w:rsidRPr="00AF236F">
              <w:rPr>
                <w:vanish/>
                <w:color w:val="E0E0E0"/>
              </w:rPr>
              <w:instrText xml:space="preserve"> FORMTEXT </w:instrText>
            </w:r>
            <w:r w:rsidRPr="00AF236F">
              <w:rPr>
                <w:vanish/>
                <w:color w:val="E0E0E0"/>
              </w:rPr>
            </w:r>
            <w:r w:rsidRPr="00AF236F">
              <w:rPr>
                <w:vanish/>
                <w:color w:val="E0E0E0"/>
              </w:rPr>
              <w:fldChar w:fldCharType="separate"/>
            </w:r>
            <w:r w:rsidRPr="00AF236F">
              <w:rPr>
                <w:noProof/>
                <w:vanish/>
                <w:color w:val="E0E0E0"/>
              </w:rPr>
              <w:t>[&lt;ZAAKNUMMER&gt;]</w:t>
            </w:r>
            <w:r w:rsidRPr="00AF236F">
              <w:rPr>
                <w:vanish/>
                <w:color w:val="E0E0E0"/>
              </w:rPr>
              <w:fldChar w:fldCharType="end"/>
            </w:r>
          </w:p>
          <w:p w:rsidR="001523B1" w:rsidRPr="00AF236F" w:rsidRDefault="001523B1" w:rsidP="00A16906">
            <w:pPr>
              <w:tabs>
                <w:tab w:val="left" w:pos="10"/>
                <w:tab w:val="left" w:pos="2557"/>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rPr>
                <w:bCs/>
                <w:vanish/>
                <w:color w:val="E0E0E0"/>
                <w:szCs w:val="18"/>
              </w:rPr>
            </w:pPr>
            <w:r w:rsidRPr="00AF236F">
              <w:rPr>
                <w:bCs/>
                <w:vanish/>
                <w:color w:val="E0E0E0"/>
                <w:szCs w:val="18"/>
              </w:rPr>
              <w:t>Zaakomschrijving</w:t>
            </w:r>
            <w:r w:rsidRPr="00AF236F">
              <w:rPr>
                <w:bCs/>
                <w:vanish/>
                <w:color w:val="E0E0E0"/>
                <w:szCs w:val="18"/>
              </w:rPr>
              <w:tab/>
              <w:t xml:space="preserve">: </w:t>
            </w:r>
            <w:r w:rsidRPr="00AF236F">
              <w:rPr>
                <w:vanish/>
                <w:color w:val="E0E0E0"/>
              </w:rPr>
              <w:fldChar w:fldCharType="begin">
                <w:ffData>
                  <w:name w:val=""/>
                  <w:enabled/>
                  <w:calcOnExit w:val="0"/>
                  <w:textInput>
                    <w:default w:val="[&lt;ZAAKOMSCHRIJVING&gt;]"/>
                  </w:textInput>
                </w:ffData>
              </w:fldChar>
            </w:r>
            <w:r w:rsidRPr="00AF236F">
              <w:rPr>
                <w:vanish/>
                <w:color w:val="E0E0E0"/>
              </w:rPr>
              <w:instrText xml:space="preserve"> FORMTEXT </w:instrText>
            </w:r>
            <w:r w:rsidRPr="00AF236F">
              <w:rPr>
                <w:vanish/>
                <w:color w:val="E0E0E0"/>
              </w:rPr>
            </w:r>
            <w:r w:rsidRPr="00AF236F">
              <w:rPr>
                <w:vanish/>
                <w:color w:val="E0E0E0"/>
              </w:rPr>
              <w:fldChar w:fldCharType="separate"/>
            </w:r>
            <w:r w:rsidRPr="00AF236F">
              <w:rPr>
                <w:noProof/>
                <w:vanish/>
                <w:color w:val="E0E0E0"/>
              </w:rPr>
              <w:t>[&lt;ZAAKOMSCHRIJVING&gt;]</w:t>
            </w:r>
            <w:r w:rsidRPr="00AF236F">
              <w:rPr>
                <w:vanish/>
                <w:color w:val="E0E0E0"/>
              </w:rPr>
              <w:fldChar w:fldCharType="end"/>
            </w:r>
          </w:p>
          <w:p w:rsidR="001523B1" w:rsidRPr="00AF236F" w:rsidRDefault="001523B1" w:rsidP="00A16906">
            <w:pPr>
              <w:tabs>
                <w:tab w:val="left" w:pos="0"/>
                <w:tab w:val="left" w:pos="2557"/>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rPr>
                <w:vanish/>
                <w:color w:val="E0E0E0"/>
                <w:szCs w:val="18"/>
              </w:rPr>
            </w:pPr>
            <w:r w:rsidRPr="00AF236F">
              <w:rPr>
                <w:vanish/>
                <w:color w:val="E0E0E0"/>
                <w:szCs w:val="18"/>
              </w:rPr>
              <w:t>Scoretabel voor gegadigde</w:t>
            </w:r>
            <w:r w:rsidRPr="00AF236F">
              <w:rPr>
                <w:vanish/>
                <w:color w:val="E0E0E0"/>
                <w:szCs w:val="18"/>
              </w:rPr>
              <w:tab/>
              <w:t>: …………………………………………………………………………………………………</w:t>
            </w:r>
          </w:p>
          <w:p w:rsidR="001523B1" w:rsidRPr="00AF236F" w:rsidRDefault="001523B1" w:rsidP="00A16906">
            <w:pPr>
              <w:spacing w:line="260" w:lineRule="atLeast"/>
              <w:rPr>
                <w:vanish/>
                <w:color w:val="E0E0E0"/>
                <w:szCs w:val="18"/>
              </w:rPr>
            </w:pPr>
          </w:p>
        </w:tc>
      </w:tr>
      <w:tr w:rsidR="001523B1" w:rsidRPr="00AF236F" w:rsidTr="00A16906">
        <w:trPr>
          <w:cantSplit/>
          <w:hidden/>
        </w:trPr>
        <w:tc>
          <w:tcPr>
            <w:tcW w:w="4585" w:type="dxa"/>
          </w:tcPr>
          <w:p w:rsidR="001523B1" w:rsidRPr="00AF236F" w:rsidRDefault="001523B1" w:rsidP="00A16906">
            <w:pPr>
              <w:tabs>
                <w:tab w:val="left" w:pos="10"/>
                <w:tab w:val="left" w:pos="267"/>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rPr>
                <w:vanish/>
                <w:color w:val="E0E0E0"/>
              </w:rPr>
            </w:pPr>
          </w:p>
          <w:p w:rsidR="001523B1" w:rsidRPr="00AF236F" w:rsidRDefault="001523B1" w:rsidP="00A16906">
            <w:pPr>
              <w:tabs>
                <w:tab w:val="left" w:pos="10"/>
                <w:tab w:val="left" w:pos="267"/>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rPr>
                <w:b/>
                <w:vanish/>
                <w:color w:val="E0E0E0"/>
              </w:rPr>
            </w:pPr>
            <w:r w:rsidRPr="00AF236F">
              <w:rPr>
                <w:b/>
                <w:vanish/>
                <w:color w:val="E0E0E0"/>
              </w:rPr>
              <w:t>Selectiecriteria Referentieopdrachten</w:t>
            </w:r>
          </w:p>
          <w:p w:rsidR="001523B1" w:rsidRPr="00AF236F" w:rsidRDefault="001523B1" w:rsidP="00A16906">
            <w:pPr>
              <w:tabs>
                <w:tab w:val="left" w:pos="10"/>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rPr>
                <w:vanish/>
                <w:color w:val="E0E0E0"/>
              </w:rPr>
            </w:pPr>
            <w:bookmarkStart w:id="17" w:name="bwBijlageF_NO_GG0_uit_HT"/>
            <w:r w:rsidRPr="00AF236F">
              <w:rPr>
                <w:rStyle w:val="Verborgentekst"/>
                <w:color w:val="E0E0E0"/>
              </w:rPr>
              <w:t>Maximaal vier die gericht zijn op risico’s in het project. De geschiktheidseis(en) als gesteld in paragraaf 3.2 mogen niet als selectiecriterium worden gehanteerd.</w:t>
            </w:r>
            <w:bookmarkEnd w:id="17"/>
          </w:p>
        </w:tc>
        <w:tc>
          <w:tcPr>
            <w:tcW w:w="2125" w:type="dxa"/>
            <w:shd w:val="clear" w:color="auto" w:fill="auto"/>
          </w:tcPr>
          <w:p w:rsidR="001523B1" w:rsidRPr="00AF236F" w:rsidRDefault="001523B1" w:rsidP="00A16906">
            <w:pPr>
              <w:tabs>
                <w:tab w:val="left" w:pos="0"/>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jc w:val="center"/>
              <w:rPr>
                <w:vanish/>
                <w:color w:val="E0E0E0"/>
                <w:szCs w:val="18"/>
              </w:rPr>
            </w:pPr>
            <w:r w:rsidRPr="00AF236F">
              <w:rPr>
                <w:vanish/>
                <w:color w:val="E0E0E0"/>
                <w:szCs w:val="18"/>
              </w:rPr>
              <w:t>Haalbare score</w:t>
            </w:r>
          </w:p>
          <w:p w:rsidR="001523B1" w:rsidRPr="00AF236F" w:rsidRDefault="001523B1" w:rsidP="00A16906">
            <w:pPr>
              <w:tabs>
                <w:tab w:val="left" w:pos="0"/>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jc w:val="center"/>
              <w:rPr>
                <w:vanish/>
                <w:color w:val="E0E0E0"/>
              </w:rPr>
            </w:pPr>
            <w:r w:rsidRPr="00AF236F">
              <w:rPr>
                <w:vanish/>
                <w:color w:val="E0E0E0"/>
                <w:szCs w:val="18"/>
              </w:rPr>
              <w:t>(Aantal referentieopdrachten die ieder afzonderlijk aan een criterium voldoet)</w:t>
            </w:r>
          </w:p>
        </w:tc>
        <w:tc>
          <w:tcPr>
            <w:tcW w:w="1042" w:type="dxa"/>
            <w:shd w:val="clear" w:color="auto" w:fill="auto"/>
          </w:tcPr>
          <w:p w:rsidR="001523B1" w:rsidRPr="00AF236F" w:rsidRDefault="001523B1" w:rsidP="00A16906">
            <w:pPr>
              <w:tabs>
                <w:tab w:val="left" w:pos="0"/>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jc w:val="center"/>
              <w:rPr>
                <w:vanish/>
                <w:color w:val="E0E0E0"/>
                <w:szCs w:val="18"/>
              </w:rPr>
            </w:pPr>
            <w:r w:rsidRPr="00AF236F">
              <w:rPr>
                <w:vanish/>
                <w:color w:val="E0E0E0"/>
                <w:szCs w:val="18"/>
              </w:rPr>
              <w:t>Behaalde score</w:t>
            </w:r>
          </w:p>
        </w:tc>
      </w:tr>
      <w:tr w:rsidR="001523B1" w:rsidRPr="00AF236F" w:rsidTr="00A16906">
        <w:trPr>
          <w:hidden/>
        </w:trPr>
        <w:tc>
          <w:tcPr>
            <w:tcW w:w="4585" w:type="dxa"/>
          </w:tcPr>
          <w:p w:rsidR="001523B1" w:rsidRPr="00AF236F" w:rsidRDefault="001523B1" w:rsidP="00A16906">
            <w:pPr>
              <w:tabs>
                <w:tab w:val="left" w:pos="10"/>
                <w:tab w:val="left" w:pos="267"/>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rPr>
                <w:b/>
                <w:vanish/>
                <w:color w:val="E0E0E0"/>
              </w:rPr>
            </w:pPr>
            <w:r w:rsidRPr="00AF236F">
              <w:rPr>
                <w:vanish/>
                <w:color w:val="E0E0E0"/>
              </w:rPr>
              <w:t>A</w:t>
            </w:r>
            <w:r w:rsidRPr="00AF236F">
              <w:rPr>
                <w:vanish/>
                <w:color w:val="E0E0E0"/>
              </w:rPr>
              <w:tab/>
            </w:r>
            <w:r w:rsidRPr="00AF236F">
              <w:rPr>
                <w:vanish/>
                <w:color w:val="E0E0E0"/>
                <w:szCs w:val="18"/>
              </w:rPr>
              <w:t xml:space="preserve">De gegadigde heeft in de periode van drie jaar voorafgaande aan de uiterste datum voor ontvangst van de verzoeken tot deelneming aantoonbaar ervaring opgedaan met het </w:t>
            </w:r>
            <w:r w:rsidRPr="00AF236F">
              <w:rPr>
                <w:vanish/>
                <w:color w:val="E0E0E0"/>
              </w:rPr>
              <w:fldChar w:fldCharType="begin">
                <w:ffData>
                  <w:name w:val=""/>
                  <w:enabled/>
                  <w:calcOnExit w:val="0"/>
                  <w:textInput>
                    <w:default w:val="&lt;Vul werkwoord in&gt;"/>
                  </w:textInput>
                </w:ffData>
              </w:fldChar>
            </w:r>
            <w:r w:rsidRPr="00AF236F">
              <w:rPr>
                <w:vanish/>
                <w:color w:val="E0E0E0"/>
              </w:rPr>
              <w:instrText xml:space="preserve"> FORMTEXT </w:instrText>
            </w:r>
            <w:r w:rsidRPr="00AF236F">
              <w:rPr>
                <w:vanish/>
                <w:color w:val="E0E0E0"/>
              </w:rPr>
            </w:r>
            <w:r w:rsidRPr="00AF236F">
              <w:rPr>
                <w:vanish/>
                <w:color w:val="E0E0E0"/>
              </w:rPr>
              <w:fldChar w:fldCharType="separate"/>
            </w:r>
            <w:r w:rsidRPr="00AF236F">
              <w:rPr>
                <w:noProof/>
                <w:vanish/>
                <w:color w:val="E0E0E0"/>
              </w:rPr>
              <w:t>&lt;Vul werkwoord in&gt;</w:t>
            </w:r>
            <w:r w:rsidRPr="00AF236F">
              <w:rPr>
                <w:vanish/>
                <w:color w:val="E0E0E0"/>
              </w:rPr>
              <w:fldChar w:fldCharType="end"/>
            </w:r>
            <w:r w:rsidRPr="00AF236F">
              <w:rPr>
                <w:vanish/>
                <w:color w:val="E0E0E0"/>
                <w:szCs w:val="18"/>
              </w:rPr>
              <w:t xml:space="preserve"> van </w:t>
            </w:r>
            <w:r w:rsidRPr="00AF236F">
              <w:rPr>
                <w:vanish/>
                <w:color w:val="E0E0E0"/>
              </w:rPr>
              <w:fldChar w:fldCharType="begin">
                <w:ffData>
                  <w:name w:val=""/>
                  <w:enabled/>
                  <w:calcOnExit w:val="0"/>
                  <w:textInput>
                    <w:default w:val="&lt;Vul zelfstandig naamwoord in&gt;"/>
                  </w:textInput>
                </w:ffData>
              </w:fldChar>
            </w:r>
            <w:r w:rsidRPr="00AF236F">
              <w:rPr>
                <w:vanish/>
                <w:color w:val="E0E0E0"/>
              </w:rPr>
              <w:instrText xml:space="preserve"> FORMTEXT </w:instrText>
            </w:r>
            <w:r w:rsidRPr="00AF236F">
              <w:rPr>
                <w:vanish/>
                <w:color w:val="E0E0E0"/>
              </w:rPr>
            </w:r>
            <w:r w:rsidRPr="00AF236F">
              <w:rPr>
                <w:vanish/>
                <w:color w:val="E0E0E0"/>
              </w:rPr>
              <w:fldChar w:fldCharType="separate"/>
            </w:r>
            <w:r w:rsidRPr="00AF236F">
              <w:rPr>
                <w:noProof/>
                <w:vanish/>
                <w:color w:val="E0E0E0"/>
              </w:rPr>
              <w:t>&lt;Vul zelfstandig naamwoord in&gt;</w:t>
            </w:r>
            <w:r w:rsidRPr="00AF236F">
              <w:rPr>
                <w:vanish/>
                <w:color w:val="E0E0E0"/>
              </w:rPr>
              <w:fldChar w:fldCharType="end"/>
            </w:r>
            <w:r w:rsidRPr="00AF236F">
              <w:rPr>
                <w:vanish/>
                <w:color w:val="E0E0E0"/>
                <w:szCs w:val="18"/>
              </w:rPr>
              <w:t xml:space="preserve"> met een minimale omvang van </w:t>
            </w:r>
            <w:r w:rsidRPr="00AF236F">
              <w:rPr>
                <w:vanish/>
                <w:color w:val="E0E0E0"/>
              </w:rPr>
              <w:fldChar w:fldCharType="begin">
                <w:ffData>
                  <w:name w:val=""/>
                  <w:enabled/>
                  <w:calcOnExit w:val="0"/>
                  <w:textInput>
                    <w:default w:val="&lt;Vul omvang en eenheid in&gt;"/>
                  </w:textInput>
                </w:ffData>
              </w:fldChar>
            </w:r>
            <w:r w:rsidRPr="00AF236F">
              <w:rPr>
                <w:vanish/>
                <w:color w:val="E0E0E0"/>
              </w:rPr>
              <w:instrText xml:space="preserve"> FORMTEXT </w:instrText>
            </w:r>
            <w:r w:rsidRPr="00AF236F">
              <w:rPr>
                <w:vanish/>
                <w:color w:val="E0E0E0"/>
              </w:rPr>
            </w:r>
            <w:r w:rsidRPr="00AF236F">
              <w:rPr>
                <w:vanish/>
                <w:color w:val="E0E0E0"/>
              </w:rPr>
              <w:fldChar w:fldCharType="separate"/>
            </w:r>
            <w:r w:rsidRPr="00AF236F">
              <w:rPr>
                <w:noProof/>
                <w:vanish/>
                <w:color w:val="E0E0E0"/>
              </w:rPr>
              <w:t>&lt;Vul omvang en eenheid in&gt;</w:t>
            </w:r>
            <w:r w:rsidRPr="00AF236F">
              <w:rPr>
                <w:vanish/>
                <w:color w:val="E0E0E0"/>
              </w:rPr>
              <w:fldChar w:fldCharType="end"/>
            </w:r>
            <w:r w:rsidRPr="00AF236F">
              <w:rPr>
                <w:vanish/>
                <w:color w:val="E0E0E0"/>
                <w:szCs w:val="18"/>
              </w:rPr>
              <w:t>.</w:t>
            </w:r>
          </w:p>
        </w:tc>
        <w:tc>
          <w:tcPr>
            <w:tcW w:w="2125" w:type="dxa"/>
          </w:tcPr>
          <w:p w:rsidR="001523B1" w:rsidRPr="00AF236F" w:rsidRDefault="001523B1" w:rsidP="00A16906">
            <w:pPr>
              <w:tabs>
                <w:tab w:val="left" w:pos="0"/>
                <w:tab w:val="left" w:pos="267"/>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rPr>
                <w:vanish/>
                <w:color w:val="E0E0E0"/>
                <w:szCs w:val="18"/>
              </w:rPr>
            </w:pPr>
            <w:r w:rsidRPr="00AF236F">
              <w:rPr>
                <w:vanish/>
                <w:color w:val="E0E0E0"/>
              </w:rPr>
              <w:fldChar w:fldCharType="begin">
                <w:ffData>
                  <w:name w:val=""/>
                  <w:enabled/>
                  <w:calcOnExit w:val="0"/>
                  <w:textInput>
                    <w:default w:val="&lt;Vul methodiek in&gt;"/>
                  </w:textInput>
                </w:ffData>
              </w:fldChar>
            </w:r>
            <w:r w:rsidRPr="00AF236F">
              <w:rPr>
                <w:vanish/>
                <w:color w:val="E0E0E0"/>
              </w:rPr>
              <w:instrText xml:space="preserve"> FORMTEXT </w:instrText>
            </w:r>
            <w:r w:rsidRPr="00AF236F">
              <w:rPr>
                <w:vanish/>
                <w:color w:val="E0E0E0"/>
              </w:rPr>
            </w:r>
            <w:r w:rsidRPr="00AF236F">
              <w:rPr>
                <w:vanish/>
                <w:color w:val="E0E0E0"/>
              </w:rPr>
              <w:fldChar w:fldCharType="separate"/>
            </w:r>
            <w:r w:rsidRPr="00AF236F">
              <w:rPr>
                <w:noProof/>
                <w:vanish/>
                <w:color w:val="E0E0E0"/>
              </w:rPr>
              <w:t>&lt;Vul methodiek in&gt;</w:t>
            </w:r>
            <w:r w:rsidRPr="00AF236F">
              <w:rPr>
                <w:vanish/>
                <w:color w:val="E0E0E0"/>
              </w:rPr>
              <w:fldChar w:fldCharType="end"/>
            </w:r>
          </w:p>
          <w:p w:rsidR="001523B1" w:rsidRPr="00AF236F" w:rsidRDefault="001523B1" w:rsidP="00A16906">
            <w:pPr>
              <w:tabs>
                <w:tab w:val="left" w:pos="0"/>
                <w:tab w:val="left" w:pos="267"/>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rPr>
                <w:rStyle w:val="Verborgentekst"/>
                <w:color w:val="E0E0E0"/>
              </w:rPr>
            </w:pPr>
            <w:bookmarkStart w:id="18" w:name="bwBijlageF_NO_GG0_uit_HT2"/>
            <w:r w:rsidRPr="00AF236F">
              <w:rPr>
                <w:rStyle w:val="Verborgentekst"/>
                <w:color w:val="E0E0E0"/>
              </w:rPr>
              <w:t>Bijvoorbeeld:</w:t>
            </w:r>
          </w:p>
          <w:p w:rsidR="001523B1" w:rsidRPr="00AF236F" w:rsidRDefault="001523B1" w:rsidP="00A16906">
            <w:pPr>
              <w:tabs>
                <w:tab w:val="left" w:pos="0"/>
                <w:tab w:val="left" w:pos="267"/>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rPr>
                <w:b/>
                <w:i/>
                <w:vanish/>
                <w:color w:val="E0E0E0"/>
                <w:sz w:val="16"/>
                <w:szCs w:val="16"/>
              </w:rPr>
            </w:pPr>
            <w:r w:rsidRPr="00AF236F">
              <w:rPr>
                <w:rStyle w:val="Verborgentekst"/>
                <w:color w:val="E0E0E0"/>
              </w:rPr>
              <w:t>1 ref. = 5 punten</w:t>
            </w:r>
            <w:bookmarkEnd w:id="18"/>
          </w:p>
        </w:tc>
        <w:tc>
          <w:tcPr>
            <w:tcW w:w="1042" w:type="dxa"/>
          </w:tcPr>
          <w:p w:rsidR="001523B1" w:rsidRPr="00AF236F" w:rsidRDefault="001523B1" w:rsidP="00A16906">
            <w:pPr>
              <w:tabs>
                <w:tab w:val="left" w:pos="0"/>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jc w:val="center"/>
              <w:rPr>
                <w:vanish/>
                <w:color w:val="E0E0E0"/>
              </w:rPr>
            </w:pPr>
          </w:p>
        </w:tc>
      </w:tr>
      <w:tr w:rsidR="001523B1" w:rsidRPr="00AF236F" w:rsidTr="00A16906">
        <w:trPr>
          <w:hidden/>
        </w:trPr>
        <w:tc>
          <w:tcPr>
            <w:tcW w:w="4585" w:type="dxa"/>
          </w:tcPr>
          <w:p w:rsidR="001523B1" w:rsidRPr="00AF236F" w:rsidRDefault="001523B1" w:rsidP="00A16906">
            <w:pPr>
              <w:tabs>
                <w:tab w:val="left" w:pos="10"/>
                <w:tab w:val="left" w:pos="267"/>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rPr>
                <w:vanish/>
                <w:color w:val="E0E0E0"/>
              </w:rPr>
            </w:pPr>
            <w:r w:rsidRPr="00AF236F">
              <w:rPr>
                <w:vanish/>
                <w:color w:val="E0E0E0"/>
              </w:rPr>
              <w:t>B</w:t>
            </w:r>
            <w:r w:rsidRPr="00AF236F">
              <w:rPr>
                <w:vanish/>
                <w:color w:val="E0E0E0"/>
              </w:rPr>
              <w:tab/>
            </w:r>
            <w:r w:rsidRPr="00AF236F">
              <w:rPr>
                <w:vanish/>
                <w:color w:val="E0E0E0"/>
                <w:szCs w:val="18"/>
              </w:rPr>
              <w:t xml:space="preserve">De gegadigde heeft in de periode van drie jaar voorafgaande aan de uiterste datum voor ontvangst van de verzoeken tot deelneming aantoonbaar ervaring opgedaan met het </w:t>
            </w:r>
            <w:r w:rsidRPr="00AF236F">
              <w:rPr>
                <w:vanish/>
                <w:color w:val="E0E0E0"/>
              </w:rPr>
              <w:fldChar w:fldCharType="begin">
                <w:ffData>
                  <w:name w:val=""/>
                  <w:enabled/>
                  <w:calcOnExit w:val="0"/>
                  <w:textInput>
                    <w:default w:val="&lt;Vul werkwoord in&gt;"/>
                  </w:textInput>
                </w:ffData>
              </w:fldChar>
            </w:r>
            <w:r w:rsidRPr="00AF236F">
              <w:rPr>
                <w:vanish/>
                <w:color w:val="E0E0E0"/>
              </w:rPr>
              <w:instrText xml:space="preserve"> FORMTEXT </w:instrText>
            </w:r>
            <w:r w:rsidRPr="00AF236F">
              <w:rPr>
                <w:vanish/>
                <w:color w:val="E0E0E0"/>
              </w:rPr>
            </w:r>
            <w:r w:rsidRPr="00AF236F">
              <w:rPr>
                <w:vanish/>
                <w:color w:val="E0E0E0"/>
              </w:rPr>
              <w:fldChar w:fldCharType="separate"/>
            </w:r>
            <w:r w:rsidRPr="00AF236F">
              <w:rPr>
                <w:noProof/>
                <w:vanish/>
                <w:color w:val="E0E0E0"/>
              </w:rPr>
              <w:t>&lt;Vul werkwoord in&gt;</w:t>
            </w:r>
            <w:r w:rsidRPr="00AF236F">
              <w:rPr>
                <w:vanish/>
                <w:color w:val="E0E0E0"/>
              </w:rPr>
              <w:fldChar w:fldCharType="end"/>
            </w:r>
            <w:r w:rsidRPr="00AF236F">
              <w:rPr>
                <w:vanish/>
                <w:color w:val="E0E0E0"/>
                <w:szCs w:val="18"/>
              </w:rPr>
              <w:t xml:space="preserve"> van </w:t>
            </w:r>
            <w:r w:rsidRPr="00AF236F">
              <w:rPr>
                <w:vanish/>
                <w:color w:val="E0E0E0"/>
              </w:rPr>
              <w:fldChar w:fldCharType="begin">
                <w:ffData>
                  <w:name w:val=""/>
                  <w:enabled/>
                  <w:calcOnExit w:val="0"/>
                  <w:textInput>
                    <w:default w:val="&lt;Vul zelfstandig naamwoord in&gt;"/>
                  </w:textInput>
                </w:ffData>
              </w:fldChar>
            </w:r>
            <w:r w:rsidRPr="00AF236F">
              <w:rPr>
                <w:vanish/>
                <w:color w:val="E0E0E0"/>
              </w:rPr>
              <w:instrText xml:space="preserve"> FORMTEXT </w:instrText>
            </w:r>
            <w:r w:rsidRPr="00AF236F">
              <w:rPr>
                <w:vanish/>
                <w:color w:val="E0E0E0"/>
              </w:rPr>
            </w:r>
            <w:r w:rsidRPr="00AF236F">
              <w:rPr>
                <w:vanish/>
                <w:color w:val="E0E0E0"/>
              </w:rPr>
              <w:fldChar w:fldCharType="separate"/>
            </w:r>
            <w:r w:rsidRPr="00AF236F">
              <w:rPr>
                <w:noProof/>
                <w:vanish/>
                <w:color w:val="E0E0E0"/>
              </w:rPr>
              <w:t>&lt;Vul zelfstandig naamwoord in&gt;</w:t>
            </w:r>
            <w:r w:rsidRPr="00AF236F">
              <w:rPr>
                <w:vanish/>
                <w:color w:val="E0E0E0"/>
              </w:rPr>
              <w:fldChar w:fldCharType="end"/>
            </w:r>
            <w:r w:rsidRPr="00AF236F">
              <w:rPr>
                <w:vanish/>
                <w:color w:val="E0E0E0"/>
              </w:rPr>
              <w:t xml:space="preserve"> </w:t>
            </w:r>
            <w:r w:rsidRPr="00AF236F">
              <w:rPr>
                <w:vanish/>
                <w:color w:val="E0E0E0"/>
                <w:szCs w:val="18"/>
              </w:rPr>
              <w:t xml:space="preserve">met een minimale omvang van </w:t>
            </w:r>
            <w:r w:rsidRPr="00AF236F">
              <w:rPr>
                <w:vanish/>
                <w:color w:val="E0E0E0"/>
              </w:rPr>
              <w:fldChar w:fldCharType="begin">
                <w:ffData>
                  <w:name w:val=""/>
                  <w:enabled/>
                  <w:calcOnExit w:val="0"/>
                  <w:textInput>
                    <w:default w:val="&lt;Vul omvang en eenheid in&gt;"/>
                  </w:textInput>
                </w:ffData>
              </w:fldChar>
            </w:r>
            <w:r w:rsidRPr="00AF236F">
              <w:rPr>
                <w:vanish/>
                <w:color w:val="E0E0E0"/>
              </w:rPr>
              <w:instrText xml:space="preserve"> FORMTEXT </w:instrText>
            </w:r>
            <w:r w:rsidRPr="00AF236F">
              <w:rPr>
                <w:vanish/>
                <w:color w:val="E0E0E0"/>
              </w:rPr>
            </w:r>
            <w:r w:rsidRPr="00AF236F">
              <w:rPr>
                <w:vanish/>
                <w:color w:val="E0E0E0"/>
              </w:rPr>
              <w:fldChar w:fldCharType="separate"/>
            </w:r>
            <w:r w:rsidRPr="00AF236F">
              <w:rPr>
                <w:noProof/>
                <w:vanish/>
                <w:color w:val="E0E0E0"/>
              </w:rPr>
              <w:t>&lt;Vul omvang en eenheid in&gt;</w:t>
            </w:r>
            <w:r w:rsidRPr="00AF236F">
              <w:rPr>
                <w:vanish/>
                <w:color w:val="E0E0E0"/>
              </w:rPr>
              <w:fldChar w:fldCharType="end"/>
            </w:r>
            <w:r w:rsidRPr="00AF236F">
              <w:rPr>
                <w:vanish/>
                <w:color w:val="E0E0E0"/>
                <w:szCs w:val="18"/>
              </w:rPr>
              <w:t>.</w:t>
            </w:r>
          </w:p>
        </w:tc>
        <w:tc>
          <w:tcPr>
            <w:tcW w:w="2125" w:type="dxa"/>
          </w:tcPr>
          <w:p w:rsidR="001523B1" w:rsidRPr="00AF236F" w:rsidRDefault="001523B1" w:rsidP="00A16906">
            <w:pPr>
              <w:tabs>
                <w:tab w:val="left" w:pos="0"/>
                <w:tab w:val="left" w:pos="267"/>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rPr>
                <w:b/>
                <w:vanish/>
                <w:color w:val="E0E0E0"/>
                <w:sz w:val="16"/>
                <w:szCs w:val="16"/>
              </w:rPr>
            </w:pPr>
            <w:r w:rsidRPr="00AF236F">
              <w:rPr>
                <w:vanish/>
                <w:color w:val="E0E0E0"/>
              </w:rPr>
              <w:fldChar w:fldCharType="begin">
                <w:ffData>
                  <w:name w:val=""/>
                  <w:enabled/>
                  <w:calcOnExit w:val="0"/>
                  <w:textInput>
                    <w:default w:val="&lt;Vul methodiek in&gt;"/>
                  </w:textInput>
                </w:ffData>
              </w:fldChar>
            </w:r>
            <w:r w:rsidRPr="00AF236F">
              <w:rPr>
                <w:vanish/>
                <w:color w:val="E0E0E0"/>
              </w:rPr>
              <w:instrText xml:space="preserve"> FORMTEXT </w:instrText>
            </w:r>
            <w:r w:rsidRPr="00AF236F">
              <w:rPr>
                <w:vanish/>
                <w:color w:val="E0E0E0"/>
              </w:rPr>
            </w:r>
            <w:r w:rsidRPr="00AF236F">
              <w:rPr>
                <w:vanish/>
                <w:color w:val="E0E0E0"/>
              </w:rPr>
              <w:fldChar w:fldCharType="separate"/>
            </w:r>
            <w:r w:rsidRPr="00AF236F">
              <w:rPr>
                <w:noProof/>
                <w:vanish/>
                <w:color w:val="E0E0E0"/>
              </w:rPr>
              <w:t>&lt;Vul methodiek in&gt;</w:t>
            </w:r>
            <w:r w:rsidRPr="00AF236F">
              <w:rPr>
                <w:vanish/>
                <w:color w:val="E0E0E0"/>
              </w:rPr>
              <w:fldChar w:fldCharType="end"/>
            </w:r>
          </w:p>
          <w:p w:rsidR="001523B1" w:rsidRPr="00AF236F" w:rsidRDefault="001523B1" w:rsidP="00A16906">
            <w:pPr>
              <w:tabs>
                <w:tab w:val="left" w:pos="0"/>
                <w:tab w:val="left" w:pos="267"/>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rPr>
                <w:rStyle w:val="Verborgentekst"/>
                <w:color w:val="E0E0E0"/>
              </w:rPr>
            </w:pPr>
            <w:bookmarkStart w:id="19" w:name="bwBijlageF_NO_GG0_uit_HT3"/>
            <w:r w:rsidRPr="00AF236F">
              <w:rPr>
                <w:rStyle w:val="Verborgentekst"/>
                <w:color w:val="E0E0E0"/>
              </w:rPr>
              <w:t>Bijvoorbeeld:</w:t>
            </w:r>
          </w:p>
          <w:p w:rsidR="001523B1" w:rsidRPr="00AF236F" w:rsidRDefault="001523B1" w:rsidP="00A16906">
            <w:pPr>
              <w:tabs>
                <w:tab w:val="left" w:pos="0"/>
                <w:tab w:val="left" w:pos="267"/>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rPr>
                <w:rStyle w:val="Verborgentekst"/>
                <w:color w:val="E0E0E0"/>
              </w:rPr>
            </w:pPr>
            <w:r w:rsidRPr="00AF236F">
              <w:rPr>
                <w:rStyle w:val="Verborgentekst"/>
                <w:color w:val="E0E0E0"/>
              </w:rPr>
              <w:t>1 ref. = 3 punten</w:t>
            </w:r>
          </w:p>
          <w:p w:rsidR="001523B1" w:rsidRPr="00AF236F" w:rsidRDefault="001523B1" w:rsidP="00A16906">
            <w:pPr>
              <w:tabs>
                <w:tab w:val="left" w:pos="0"/>
                <w:tab w:val="left" w:pos="267"/>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rPr>
                <w:b/>
                <w:i/>
                <w:vanish/>
                <w:color w:val="E0E0E0"/>
                <w:sz w:val="16"/>
                <w:szCs w:val="16"/>
              </w:rPr>
            </w:pPr>
            <w:r w:rsidRPr="00AF236F">
              <w:rPr>
                <w:rStyle w:val="Verborgentekst"/>
                <w:color w:val="E0E0E0"/>
              </w:rPr>
              <w:t>2 ref. = 5 punten</w:t>
            </w:r>
            <w:bookmarkEnd w:id="19"/>
          </w:p>
        </w:tc>
        <w:tc>
          <w:tcPr>
            <w:tcW w:w="1042" w:type="dxa"/>
          </w:tcPr>
          <w:p w:rsidR="001523B1" w:rsidRPr="00AF236F" w:rsidRDefault="001523B1" w:rsidP="00A16906">
            <w:pPr>
              <w:tabs>
                <w:tab w:val="left" w:pos="0"/>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jc w:val="center"/>
              <w:rPr>
                <w:vanish/>
                <w:color w:val="E0E0E0"/>
              </w:rPr>
            </w:pPr>
          </w:p>
        </w:tc>
      </w:tr>
      <w:tr w:rsidR="001523B1" w:rsidRPr="00AF236F" w:rsidTr="00A16906">
        <w:trPr>
          <w:hidden/>
        </w:trPr>
        <w:tc>
          <w:tcPr>
            <w:tcW w:w="4585" w:type="dxa"/>
          </w:tcPr>
          <w:p w:rsidR="001523B1" w:rsidRPr="00AF236F" w:rsidRDefault="001523B1" w:rsidP="00A16906">
            <w:pPr>
              <w:tabs>
                <w:tab w:val="left" w:pos="10"/>
                <w:tab w:val="left" w:pos="267"/>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rPr>
                <w:vanish/>
                <w:color w:val="E0E0E0"/>
                <w:szCs w:val="18"/>
              </w:rPr>
            </w:pPr>
            <w:r w:rsidRPr="00AF236F">
              <w:rPr>
                <w:vanish/>
                <w:color w:val="E0E0E0"/>
              </w:rPr>
              <w:t>C</w:t>
            </w:r>
            <w:r w:rsidRPr="00AF236F">
              <w:rPr>
                <w:vanish/>
                <w:color w:val="E0E0E0"/>
              </w:rPr>
              <w:tab/>
            </w:r>
            <w:r w:rsidRPr="00AF236F">
              <w:rPr>
                <w:vanish/>
                <w:color w:val="E0E0E0"/>
                <w:szCs w:val="18"/>
              </w:rPr>
              <w:t xml:space="preserve">De gegadigde heeft in de periode van drie jaar voorafgaande aan de uiterste datum voor ontvangst van de verzoeken tot deelneming aantoonbaar ervaring opgedaan met het </w:t>
            </w:r>
            <w:r w:rsidRPr="00AF236F">
              <w:rPr>
                <w:vanish/>
                <w:color w:val="E0E0E0"/>
              </w:rPr>
              <w:fldChar w:fldCharType="begin">
                <w:ffData>
                  <w:name w:val=""/>
                  <w:enabled/>
                  <w:calcOnExit w:val="0"/>
                  <w:textInput>
                    <w:default w:val="&lt;Vul werkwoord in&gt;"/>
                  </w:textInput>
                </w:ffData>
              </w:fldChar>
            </w:r>
            <w:r w:rsidRPr="00AF236F">
              <w:rPr>
                <w:vanish/>
                <w:color w:val="E0E0E0"/>
              </w:rPr>
              <w:instrText xml:space="preserve"> FORMTEXT </w:instrText>
            </w:r>
            <w:r w:rsidRPr="00AF236F">
              <w:rPr>
                <w:vanish/>
                <w:color w:val="E0E0E0"/>
              </w:rPr>
            </w:r>
            <w:r w:rsidRPr="00AF236F">
              <w:rPr>
                <w:vanish/>
                <w:color w:val="E0E0E0"/>
              </w:rPr>
              <w:fldChar w:fldCharType="separate"/>
            </w:r>
            <w:r w:rsidRPr="00AF236F">
              <w:rPr>
                <w:noProof/>
                <w:vanish/>
                <w:color w:val="E0E0E0"/>
              </w:rPr>
              <w:t>&lt;Vul werkwoord in&gt;</w:t>
            </w:r>
            <w:r w:rsidRPr="00AF236F">
              <w:rPr>
                <w:vanish/>
                <w:color w:val="E0E0E0"/>
              </w:rPr>
              <w:fldChar w:fldCharType="end"/>
            </w:r>
            <w:r w:rsidRPr="00AF236F">
              <w:rPr>
                <w:vanish/>
                <w:color w:val="E0E0E0"/>
                <w:szCs w:val="18"/>
              </w:rPr>
              <w:t xml:space="preserve"> van </w:t>
            </w:r>
            <w:r w:rsidRPr="00AF236F">
              <w:rPr>
                <w:vanish/>
                <w:color w:val="E0E0E0"/>
              </w:rPr>
              <w:fldChar w:fldCharType="begin">
                <w:ffData>
                  <w:name w:val=""/>
                  <w:enabled/>
                  <w:calcOnExit w:val="0"/>
                  <w:textInput>
                    <w:default w:val="&lt;Vul zelfstandig naamwoord in&gt;"/>
                  </w:textInput>
                </w:ffData>
              </w:fldChar>
            </w:r>
            <w:r w:rsidRPr="00AF236F">
              <w:rPr>
                <w:vanish/>
                <w:color w:val="E0E0E0"/>
              </w:rPr>
              <w:instrText xml:space="preserve"> FORMTEXT </w:instrText>
            </w:r>
            <w:r w:rsidRPr="00AF236F">
              <w:rPr>
                <w:vanish/>
                <w:color w:val="E0E0E0"/>
              </w:rPr>
            </w:r>
            <w:r w:rsidRPr="00AF236F">
              <w:rPr>
                <w:vanish/>
                <w:color w:val="E0E0E0"/>
              </w:rPr>
              <w:fldChar w:fldCharType="separate"/>
            </w:r>
            <w:r w:rsidRPr="00AF236F">
              <w:rPr>
                <w:noProof/>
                <w:vanish/>
                <w:color w:val="E0E0E0"/>
              </w:rPr>
              <w:t>&lt;Vul zelfstandig naamwoord in&gt;</w:t>
            </w:r>
            <w:r w:rsidRPr="00AF236F">
              <w:rPr>
                <w:vanish/>
                <w:color w:val="E0E0E0"/>
              </w:rPr>
              <w:fldChar w:fldCharType="end"/>
            </w:r>
            <w:r w:rsidRPr="00AF236F">
              <w:rPr>
                <w:vanish/>
                <w:color w:val="E0E0E0"/>
                <w:szCs w:val="18"/>
              </w:rPr>
              <w:t xml:space="preserve"> met een minimale omvang van </w:t>
            </w:r>
            <w:r w:rsidRPr="00AF236F">
              <w:rPr>
                <w:vanish/>
                <w:color w:val="E0E0E0"/>
              </w:rPr>
              <w:fldChar w:fldCharType="begin">
                <w:ffData>
                  <w:name w:val=""/>
                  <w:enabled/>
                  <w:calcOnExit w:val="0"/>
                  <w:textInput>
                    <w:default w:val="&lt;Vul omvang en eenheid in&gt;"/>
                  </w:textInput>
                </w:ffData>
              </w:fldChar>
            </w:r>
            <w:r w:rsidRPr="00AF236F">
              <w:rPr>
                <w:vanish/>
                <w:color w:val="E0E0E0"/>
              </w:rPr>
              <w:instrText xml:space="preserve"> FORMTEXT </w:instrText>
            </w:r>
            <w:r w:rsidRPr="00AF236F">
              <w:rPr>
                <w:vanish/>
                <w:color w:val="E0E0E0"/>
              </w:rPr>
            </w:r>
            <w:r w:rsidRPr="00AF236F">
              <w:rPr>
                <w:vanish/>
                <w:color w:val="E0E0E0"/>
              </w:rPr>
              <w:fldChar w:fldCharType="separate"/>
            </w:r>
            <w:r w:rsidRPr="00AF236F">
              <w:rPr>
                <w:noProof/>
                <w:vanish/>
                <w:color w:val="E0E0E0"/>
              </w:rPr>
              <w:t>&lt;Vul omvang en eenheid in&gt;</w:t>
            </w:r>
            <w:r w:rsidRPr="00AF236F">
              <w:rPr>
                <w:vanish/>
                <w:color w:val="E0E0E0"/>
              </w:rPr>
              <w:fldChar w:fldCharType="end"/>
            </w:r>
            <w:r w:rsidRPr="00AF236F">
              <w:rPr>
                <w:vanish/>
                <w:color w:val="E0E0E0"/>
                <w:szCs w:val="18"/>
              </w:rPr>
              <w:t>.</w:t>
            </w:r>
          </w:p>
        </w:tc>
        <w:tc>
          <w:tcPr>
            <w:tcW w:w="2125" w:type="dxa"/>
          </w:tcPr>
          <w:p w:rsidR="001523B1" w:rsidRPr="00AF236F" w:rsidRDefault="001523B1" w:rsidP="00A16906">
            <w:pPr>
              <w:tabs>
                <w:tab w:val="left" w:pos="0"/>
                <w:tab w:val="left" w:pos="267"/>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rPr>
                <w:vanish/>
                <w:color w:val="E0E0E0"/>
                <w:szCs w:val="18"/>
                <w:highlight w:val="yellow"/>
              </w:rPr>
            </w:pPr>
            <w:r w:rsidRPr="00AF236F">
              <w:rPr>
                <w:vanish/>
                <w:color w:val="E0E0E0"/>
              </w:rPr>
              <w:fldChar w:fldCharType="begin">
                <w:ffData>
                  <w:name w:val=""/>
                  <w:enabled/>
                  <w:calcOnExit w:val="0"/>
                  <w:textInput>
                    <w:default w:val="&lt;Vul methodiek in&gt;"/>
                  </w:textInput>
                </w:ffData>
              </w:fldChar>
            </w:r>
            <w:r w:rsidRPr="00AF236F">
              <w:rPr>
                <w:vanish/>
                <w:color w:val="E0E0E0"/>
              </w:rPr>
              <w:instrText xml:space="preserve"> FORMTEXT </w:instrText>
            </w:r>
            <w:r w:rsidRPr="00AF236F">
              <w:rPr>
                <w:vanish/>
                <w:color w:val="E0E0E0"/>
              </w:rPr>
            </w:r>
            <w:r w:rsidRPr="00AF236F">
              <w:rPr>
                <w:vanish/>
                <w:color w:val="E0E0E0"/>
              </w:rPr>
              <w:fldChar w:fldCharType="separate"/>
            </w:r>
            <w:r w:rsidRPr="00AF236F">
              <w:rPr>
                <w:noProof/>
                <w:vanish/>
                <w:color w:val="E0E0E0"/>
              </w:rPr>
              <w:t>&lt;Vul methodiek in&gt;</w:t>
            </w:r>
            <w:r w:rsidRPr="00AF236F">
              <w:rPr>
                <w:vanish/>
                <w:color w:val="E0E0E0"/>
              </w:rPr>
              <w:fldChar w:fldCharType="end"/>
            </w:r>
          </w:p>
          <w:p w:rsidR="001523B1" w:rsidRPr="00AF236F" w:rsidRDefault="001523B1" w:rsidP="00A16906">
            <w:pPr>
              <w:tabs>
                <w:tab w:val="left" w:pos="0"/>
                <w:tab w:val="left" w:pos="267"/>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rPr>
                <w:rStyle w:val="Verborgentekst"/>
                <w:color w:val="E0E0E0"/>
              </w:rPr>
            </w:pPr>
            <w:bookmarkStart w:id="20" w:name="bwBijlageF_NO_GG0_uit_HT4"/>
            <w:r w:rsidRPr="00AF236F">
              <w:rPr>
                <w:rStyle w:val="Verborgentekst"/>
                <w:color w:val="E0E0E0"/>
              </w:rPr>
              <w:t>Bijvoorbeeld:</w:t>
            </w:r>
          </w:p>
          <w:p w:rsidR="001523B1" w:rsidRPr="00AF236F" w:rsidRDefault="001523B1" w:rsidP="00A16906">
            <w:pPr>
              <w:tabs>
                <w:tab w:val="left" w:pos="0"/>
                <w:tab w:val="left" w:pos="267"/>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rPr>
                <w:rStyle w:val="Verborgentekst"/>
                <w:color w:val="E0E0E0"/>
              </w:rPr>
            </w:pPr>
            <w:r w:rsidRPr="00AF236F">
              <w:rPr>
                <w:rStyle w:val="Verborgentekst"/>
                <w:color w:val="E0E0E0"/>
              </w:rPr>
              <w:t>1 ref. = 3 punten</w:t>
            </w:r>
          </w:p>
          <w:bookmarkEnd w:id="20"/>
          <w:p w:rsidR="001523B1" w:rsidRPr="00AF236F" w:rsidRDefault="001523B1" w:rsidP="00A16906">
            <w:pPr>
              <w:tabs>
                <w:tab w:val="left" w:pos="0"/>
                <w:tab w:val="left" w:pos="267"/>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rPr>
                <w:b/>
                <w:i/>
                <w:vanish/>
                <w:color w:val="E0E0E0"/>
                <w:sz w:val="16"/>
                <w:szCs w:val="16"/>
              </w:rPr>
            </w:pPr>
          </w:p>
        </w:tc>
        <w:tc>
          <w:tcPr>
            <w:tcW w:w="1042" w:type="dxa"/>
          </w:tcPr>
          <w:p w:rsidR="001523B1" w:rsidRPr="00AF236F" w:rsidRDefault="001523B1" w:rsidP="00A16906">
            <w:pPr>
              <w:tabs>
                <w:tab w:val="left" w:pos="0"/>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jc w:val="center"/>
              <w:rPr>
                <w:vanish/>
                <w:color w:val="E0E0E0"/>
              </w:rPr>
            </w:pPr>
          </w:p>
        </w:tc>
      </w:tr>
      <w:tr w:rsidR="001523B1" w:rsidRPr="00AF236F" w:rsidTr="00A16906">
        <w:trPr>
          <w:hidden/>
        </w:trPr>
        <w:tc>
          <w:tcPr>
            <w:tcW w:w="4585" w:type="dxa"/>
          </w:tcPr>
          <w:p w:rsidR="001523B1" w:rsidRPr="00AF236F" w:rsidRDefault="001523B1" w:rsidP="00A16906">
            <w:pPr>
              <w:tabs>
                <w:tab w:val="left" w:pos="10"/>
                <w:tab w:val="left" w:pos="267"/>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rPr>
                <w:vanish/>
                <w:color w:val="E0E0E0"/>
              </w:rPr>
            </w:pPr>
            <w:r w:rsidRPr="00AF236F">
              <w:rPr>
                <w:vanish/>
                <w:color w:val="E0E0E0"/>
              </w:rPr>
              <w:t>D</w:t>
            </w:r>
            <w:r w:rsidRPr="00AF236F">
              <w:rPr>
                <w:vanish/>
                <w:color w:val="E0E0E0"/>
              </w:rPr>
              <w:tab/>
            </w:r>
            <w:r w:rsidRPr="00AF236F">
              <w:rPr>
                <w:vanish/>
                <w:color w:val="E0E0E0"/>
                <w:szCs w:val="18"/>
              </w:rPr>
              <w:t xml:space="preserve">De gegadigde heeft in de periode van drie jaar voorafgaande aan de uiterste datum voor ontvangst van de verzoeken tot deelneming aantoonbaar ervaring opgedaan met het </w:t>
            </w:r>
            <w:r w:rsidRPr="00AF236F">
              <w:rPr>
                <w:vanish/>
                <w:color w:val="E0E0E0"/>
              </w:rPr>
              <w:fldChar w:fldCharType="begin">
                <w:ffData>
                  <w:name w:val=""/>
                  <w:enabled/>
                  <w:calcOnExit w:val="0"/>
                  <w:textInput>
                    <w:default w:val="&lt;Vul werkwoord in&gt;"/>
                  </w:textInput>
                </w:ffData>
              </w:fldChar>
            </w:r>
            <w:r w:rsidRPr="00AF236F">
              <w:rPr>
                <w:vanish/>
                <w:color w:val="E0E0E0"/>
              </w:rPr>
              <w:instrText xml:space="preserve"> FORMTEXT </w:instrText>
            </w:r>
            <w:r w:rsidRPr="00AF236F">
              <w:rPr>
                <w:vanish/>
                <w:color w:val="E0E0E0"/>
              </w:rPr>
            </w:r>
            <w:r w:rsidRPr="00AF236F">
              <w:rPr>
                <w:vanish/>
                <w:color w:val="E0E0E0"/>
              </w:rPr>
              <w:fldChar w:fldCharType="separate"/>
            </w:r>
            <w:r w:rsidRPr="00AF236F">
              <w:rPr>
                <w:noProof/>
                <w:vanish/>
                <w:color w:val="E0E0E0"/>
              </w:rPr>
              <w:t>&lt;Vul werkwoord in&gt;</w:t>
            </w:r>
            <w:r w:rsidRPr="00AF236F">
              <w:rPr>
                <w:vanish/>
                <w:color w:val="E0E0E0"/>
              </w:rPr>
              <w:fldChar w:fldCharType="end"/>
            </w:r>
            <w:r w:rsidRPr="00AF236F">
              <w:rPr>
                <w:vanish/>
                <w:color w:val="E0E0E0"/>
                <w:szCs w:val="18"/>
              </w:rPr>
              <w:t xml:space="preserve"> van </w:t>
            </w:r>
            <w:r w:rsidRPr="00AF236F">
              <w:rPr>
                <w:vanish/>
                <w:color w:val="E0E0E0"/>
              </w:rPr>
              <w:fldChar w:fldCharType="begin">
                <w:ffData>
                  <w:name w:val=""/>
                  <w:enabled/>
                  <w:calcOnExit w:val="0"/>
                  <w:textInput>
                    <w:default w:val="&lt;Vul zelfstandig naamwoord in&gt;"/>
                  </w:textInput>
                </w:ffData>
              </w:fldChar>
            </w:r>
            <w:r w:rsidRPr="00AF236F">
              <w:rPr>
                <w:vanish/>
                <w:color w:val="E0E0E0"/>
              </w:rPr>
              <w:instrText xml:space="preserve"> FORMTEXT </w:instrText>
            </w:r>
            <w:r w:rsidRPr="00AF236F">
              <w:rPr>
                <w:vanish/>
                <w:color w:val="E0E0E0"/>
              </w:rPr>
            </w:r>
            <w:r w:rsidRPr="00AF236F">
              <w:rPr>
                <w:vanish/>
                <w:color w:val="E0E0E0"/>
              </w:rPr>
              <w:fldChar w:fldCharType="separate"/>
            </w:r>
            <w:r w:rsidRPr="00AF236F">
              <w:rPr>
                <w:noProof/>
                <w:vanish/>
                <w:color w:val="E0E0E0"/>
              </w:rPr>
              <w:t>&lt;Vul zelfstandig naamwoord in&gt;</w:t>
            </w:r>
            <w:r w:rsidRPr="00AF236F">
              <w:rPr>
                <w:vanish/>
                <w:color w:val="E0E0E0"/>
              </w:rPr>
              <w:fldChar w:fldCharType="end"/>
            </w:r>
            <w:r w:rsidRPr="00AF236F">
              <w:rPr>
                <w:vanish/>
                <w:color w:val="E0E0E0"/>
                <w:szCs w:val="18"/>
              </w:rPr>
              <w:t xml:space="preserve"> met een minimale omvang van </w:t>
            </w:r>
            <w:r w:rsidRPr="00AF236F">
              <w:rPr>
                <w:vanish/>
                <w:color w:val="E0E0E0"/>
              </w:rPr>
              <w:fldChar w:fldCharType="begin">
                <w:ffData>
                  <w:name w:val=""/>
                  <w:enabled/>
                  <w:calcOnExit w:val="0"/>
                  <w:textInput>
                    <w:default w:val="&lt;Vul zelfstandig naamwoord in&gt;"/>
                  </w:textInput>
                </w:ffData>
              </w:fldChar>
            </w:r>
            <w:r w:rsidRPr="00AF236F">
              <w:rPr>
                <w:vanish/>
                <w:color w:val="E0E0E0"/>
              </w:rPr>
              <w:instrText xml:space="preserve"> FORMTEXT </w:instrText>
            </w:r>
            <w:r w:rsidRPr="00AF236F">
              <w:rPr>
                <w:vanish/>
                <w:color w:val="E0E0E0"/>
              </w:rPr>
            </w:r>
            <w:r w:rsidRPr="00AF236F">
              <w:rPr>
                <w:vanish/>
                <w:color w:val="E0E0E0"/>
              </w:rPr>
              <w:fldChar w:fldCharType="separate"/>
            </w:r>
            <w:r w:rsidRPr="00AF236F">
              <w:rPr>
                <w:noProof/>
                <w:vanish/>
                <w:color w:val="E0E0E0"/>
              </w:rPr>
              <w:t>&lt;Vul zelfstandig naamwoord in&gt;</w:t>
            </w:r>
            <w:r w:rsidRPr="00AF236F">
              <w:rPr>
                <w:vanish/>
                <w:color w:val="E0E0E0"/>
              </w:rPr>
              <w:fldChar w:fldCharType="end"/>
            </w:r>
            <w:r w:rsidRPr="00AF236F">
              <w:rPr>
                <w:vanish/>
                <w:color w:val="E0E0E0"/>
                <w:szCs w:val="18"/>
              </w:rPr>
              <w:t>.</w:t>
            </w:r>
          </w:p>
        </w:tc>
        <w:tc>
          <w:tcPr>
            <w:tcW w:w="2125" w:type="dxa"/>
          </w:tcPr>
          <w:p w:rsidR="001523B1" w:rsidRPr="00AF236F" w:rsidRDefault="001523B1" w:rsidP="00A16906">
            <w:pPr>
              <w:tabs>
                <w:tab w:val="left" w:pos="0"/>
                <w:tab w:val="left" w:pos="267"/>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rPr>
                <w:vanish/>
                <w:color w:val="E0E0E0"/>
                <w:szCs w:val="18"/>
                <w:highlight w:val="yellow"/>
              </w:rPr>
            </w:pPr>
            <w:r w:rsidRPr="00AF236F">
              <w:rPr>
                <w:vanish/>
                <w:color w:val="E0E0E0"/>
              </w:rPr>
              <w:fldChar w:fldCharType="begin">
                <w:ffData>
                  <w:name w:val=""/>
                  <w:enabled/>
                  <w:calcOnExit w:val="0"/>
                  <w:textInput>
                    <w:default w:val="&lt;Vul methodiek in&gt;"/>
                  </w:textInput>
                </w:ffData>
              </w:fldChar>
            </w:r>
            <w:r w:rsidRPr="00AF236F">
              <w:rPr>
                <w:vanish/>
                <w:color w:val="E0E0E0"/>
              </w:rPr>
              <w:instrText xml:space="preserve"> FORMTEXT </w:instrText>
            </w:r>
            <w:r w:rsidRPr="00AF236F">
              <w:rPr>
                <w:vanish/>
                <w:color w:val="E0E0E0"/>
              </w:rPr>
            </w:r>
            <w:r w:rsidRPr="00AF236F">
              <w:rPr>
                <w:vanish/>
                <w:color w:val="E0E0E0"/>
              </w:rPr>
              <w:fldChar w:fldCharType="separate"/>
            </w:r>
            <w:r w:rsidRPr="00AF236F">
              <w:rPr>
                <w:noProof/>
                <w:vanish/>
                <w:color w:val="E0E0E0"/>
              </w:rPr>
              <w:t>&lt;Vul methodiek in&gt;</w:t>
            </w:r>
            <w:r w:rsidRPr="00AF236F">
              <w:rPr>
                <w:vanish/>
                <w:color w:val="E0E0E0"/>
              </w:rPr>
              <w:fldChar w:fldCharType="end"/>
            </w:r>
          </w:p>
          <w:p w:rsidR="001523B1" w:rsidRPr="00AF236F" w:rsidRDefault="001523B1" w:rsidP="00A16906">
            <w:pPr>
              <w:tabs>
                <w:tab w:val="left" w:pos="0"/>
                <w:tab w:val="left" w:pos="267"/>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rPr>
                <w:rStyle w:val="Verborgentekst"/>
                <w:color w:val="E0E0E0"/>
              </w:rPr>
            </w:pPr>
            <w:bookmarkStart w:id="21" w:name="bwBijlageF_NO_GG0_uit_HT5"/>
            <w:r w:rsidRPr="00AF236F">
              <w:rPr>
                <w:rStyle w:val="Verborgentekst"/>
                <w:color w:val="E0E0E0"/>
              </w:rPr>
              <w:t>Bijvoorbeeld:</w:t>
            </w:r>
          </w:p>
          <w:p w:rsidR="001523B1" w:rsidRPr="00AF236F" w:rsidRDefault="001523B1" w:rsidP="00A16906">
            <w:pPr>
              <w:tabs>
                <w:tab w:val="left" w:pos="0"/>
                <w:tab w:val="left" w:pos="267"/>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rPr>
                <w:rStyle w:val="Verborgentekst"/>
                <w:color w:val="E0E0E0"/>
              </w:rPr>
            </w:pPr>
            <w:r w:rsidRPr="00AF236F">
              <w:rPr>
                <w:rStyle w:val="Verborgentekst"/>
                <w:color w:val="E0E0E0"/>
              </w:rPr>
              <w:t>1 ref. = 1 punt</w:t>
            </w:r>
          </w:p>
          <w:bookmarkEnd w:id="21"/>
          <w:p w:rsidR="001523B1" w:rsidRPr="00AF236F" w:rsidRDefault="001523B1" w:rsidP="00A16906">
            <w:pPr>
              <w:tabs>
                <w:tab w:val="left" w:pos="0"/>
                <w:tab w:val="left" w:pos="267"/>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rPr>
                <w:b/>
                <w:i/>
                <w:vanish/>
                <w:color w:val="E0E0E0"/>
                <w:sz w:val="16"/>
                <w:szCs w:val="16"/>
              </w:rPr>
            </w:pPr>
          </w:p>
        </w:tc>
        <w:tc>
          <w:tcPr>
            <w:tcW w:w="1042" w:type="dxa"/>
          </w:tcPr>
          <w:p w:rsidR="001523B1" w:rsidRPr="00AF236F" w:rsidRDefault="001523B1" w:rsidP="00A16906">
            <w:pPr>
              <w:tabs>
                <w:tab w:val="left" w:pos="0"/>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jc w:val="center"/>
              <w:rPr>
                <w:vanish/>
                <w:color w:val="E0E0E0"/>
              </w:rPr>
            </w:pPr>
          </w:p>
        </w:tc>
      </w:tr>
      <w:tr w:rsidR="001523B1" w:rsidRPr="00AF236F" w:rsidTr="00A16906">
        <w:trPr>
          <w:hidden/>
        </w:trPr>
        <w:tc>
          <w:tcPr>
            <w:tcW w:w="6710" w:type="dxa"/>
            <w:gridSpan w:val="2"/>
          </w:tcPr>
          <w:p w:rsidR="001523B1" w:rsidRPr="00AF236F" w:rsidRDefault="001523B1" w:rsidP="00A16906">
            <w:pPr>
              <w:tabs>
                <w:tab w:val="left" w:pos="0"/>
                <w:tab w:val="left" w:pos="267"/>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jc w:val="right"/>
              <w:rPr>
                <w:vanish/>
                <w:color w:val="E0E0E0"/>
                <w:szCs w:val="18"/>
              </w:rPr>
            </w:pPr>
          </w:p>
          <w:p w:rsidR="001523B1" w:rsidRPr="00AF236F" w:rsidRDefault="001523B1" w:rsidP="00A16906">
            <w:pPr>
              <w:tabs>
                <w:tab w:val="left" w:pos="0"/>
                <w:tab w:val="left" w:pos="267"/>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jc w:val="right"/>
              <w:rPr>
                <w:b/>
                <w:vanish/>
                <w:color w:val="E0E0E0"/>
                <w:szCs w:val="18"/>
              </w:rPr>
            </w:pPr>
            <w:r w:rsidRPr="00AF236F">
              <w:rPr>
                <w:b/>
                <w:vanish/>
                <w:color w:val="E0E0E0"/>
                <w:szCs w:val="18"/>
              </w:rPr>
              <w:t>Score Referentieopdrachten:(som van de scores)</w:t>
            </w:r>
          </w:p>
          <w:p w:rsidR="001523B1" w:rsidRPr="00AF236F" w:rsidRDefault="001523B1" w:rsidP="00A16906">
            <w:pPr>
              <w:tabs>
                <w:tab w:val="left" w:pos="0"/>
                <w:tab w:val="left" w:pos="267"/>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jc w:val="right"/>
              <w:rPr>
                <w:vanish/>
                <w:color w:val="E0E0E0"/>
                <w:szCs w:val="18"/>
              </w:rPr>
            </w:pPr>
          </w:p>
          <w:p w:rsidR="001523B1" w:rsidRPr="00AF236F" w:rsidRDefault="001523B1" w:rsidP="00A16906">
            <w:pPr>
              <w:tabs>
                <w:tab w:val="left" w:pos="0"/>
                <w:tab w:val="left" w:pos="267"/>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jc w:val="right"/>
              <w:rPr>
                <w:vanish/>
                <w:color w:val="E0E0E0"/>
                <w:szCs w:val="18"/>
              </w:rPr>
            </w:pPr>
          </w:p>
        </w:tc>
        <w:tc>
          <w:tcPr>
            <w:tcW w:w="1042" w:type="dxa"/>
          </w:tcPr>
          <w:p w:rsidR="001523B1" w:rsidRPr="00AF236F" w:rsidRDefault="001523B1" w:rsidP="00A16906">
            <w:pPr>
              <w:tabs>
                <w:tab w:val="left" w:pos="0"/>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jc w:val="center"/>
              <w:rPr>
                <w:vanish/>
                <w:color w:val="E0E0E0"/>
                <w:szCs w:val="18"/>
              </w:rPr>
            </w:pPr>
          </w:p>
        </w:tc>
      </w:tr>
    </w:tbl>
    <w:p w:rsidR="001523B1" w:rsidRPr="00AF236F" w:rsidRDefault="001523B1" w:rsidP="001523B1">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840" w:hanging="840"/>
        <w:rPr>
          <w:rStyle w:val="Verborgentekst"/>
          <w:color w:val="E0E0E0"/>
        </w:rPr>
      </w:pPr>
      <w:bookmarkStart w:id="22" w:name="bwBijlageF_NO_GG0_uit_HT6"/>
      <w:bookmarkEnd w:id="16"/>
    </w:p>
    <w:p w:rsidR="001523B1" w:rsidRPr="00AF236F" w:rsidRDefault="001523B1" w:rsidP="001523B1">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840" w:hanging="840"/>
        <w:rPr>
          <w:rStyle w:val="Verborgentekst"/>
          <w:color w:val="E0E0E0"/>
        </w:rPr>
      </w:pPr>
      <w:r w:rsidRPr="00AF236F">
        <w:rPr>
          <w:rStyle w:val="Verborgentekst"/>
          <w:color w:val="E0E0E0"/>
        </w:rPr>
        <w:t>Voorbeelden selectiecriteria</w:t>
      </w:r>
    </w:p>
    <w:p w:rsidR="001523B1" w:rsidRPr="00AF236F" w:rsidRDefault="001523B1" w:rsidP="001523B1">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840" w:hanging="840"/>
        <w:rPr>
          <w:rStyle w:val="Verborgentekst"/>
          <w:color w:val="E0E0E0"/>
        </w:rPr>
      </w:pPr>
    </w:p>
    <w:p w:rsidR="001523B1" w:rsidRPr="00AF236F" w:rsidRDefault="001523B1" w:rsidP="001523B1">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840" w:hanging="840"/>
        <w:rPr>
          <w:rStyle w:val="Verborgentekst"/>
          <w:color w:val="E0E0E0"/>
        </w:rPr>
      </w:pPr>
      <w:r w:rsidRPr="00AF236F">
        <w:rPr>
          <w:rStyle w:val="Verborgentekst"/>
          <w:color w:val="E0E0E0"/>
        </w:rPr>
        <w:t xml:space="preserve">Risico gestuurd: aanvullende technische bekwaamheden. </w:t>
      </w:r>
    </w:p>
    <w:p w:rsidR="001523B1" w:rsidRPr="00AF236F" w:rsidRDefault="001523B1" w:rsidP="001523B1">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rPr>
          <w:rStyle w:val="Verborgentekst"/>
          <w:color w:val="E0E0E0"/>
        </w:rPr>
      </w:pPr>
      <w:r w:rsidRPr="00AF236F">
        <w:rPr>
          <w:rStyle w:val="Verborgentekst"/>
          <w:color w:val="E0E0E0"/>
        </w:rPr>
        <w:t xml:space="preserve">Indien een gegadigde met een referentieopdracht bepaalde ervaring kan aantonen, levert dat punten op voor de selectie. Wees terughoudend met het toekennen van meer punten bij meer referentieopdrachten. Meer is immers niet altijd beter. Slechts indien gemotiveerd kan worden waarom meer referentieopdrachten daadwerkelijk beter is, kunnen meer punten worden toegekend indien meer referentieopdrachten worden aangedragen.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053"/>
        <w:gridCol w:w="1706"/>
        <w:gridCol w:w="870"/>
      </w:tblGrid>
      <w:tr w:rsidR="001523B1" w:rsidRPr="00AF236F" w:rsidTr="00A16906">
        <w:trPr>
          <w:hidden/>
        </w:trPr>
        <w:tc>
          <w:tcPr>
            <w:tcW w:w="6480" w:type="dxa"/>
          </w:tcPr>
          <w:p w:rsidR="001523B1" w:rsidRPr="00AF236F" w:rsidRDefault="001523B1" w:rsidP="00A16906">
            <w:pPr>
              <w:tabs>
                <w:tab w:val="left" w:pos="10"/>
                <w:tab w:val="left" w:pos="267"/>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rPr>
                <w:rStyle w:val="Verborgentekst"/>
                <w:color w:val="E0E0E0"/>
              </w:rPr>
            </w:pPr>
            <w:r w:rsidRPr="00AF236F">
              <w:rPr>
                <w:rStyle w:val="Verborgentekst"/>
                <w:color w:val="E0E0E0"/>
              </w:rPr>
              <w:t>A</w:t>
            </w:r>
            <w:r w:rsidRPr="00AF236F">
              <w:rPr>
                <w:rStyle w:val="Verborgentekst"/>
                <w:color w:val="E0E0E0"/>
              </w:rPr>
              <w:tab/>
              <w:t>De gegadigde heeft in de periode van drie jaar voorafgaande aan de uiterste datum voor ontvangst van de verzoeken tot deelneming aantoonbaar ervaring opgedaan met het ontwerpen en uitvoeren van een brug in een auto(snel)weg met een overspanning van ten minste 100 meter.</w:t>
            </w:r>
          </w:p>
          <w:p w:rsidR="001523B1" w:rsidRPr="00AF236F" w:rsidRDefault="001523B1" w:rsidP="00A16906">
            <w:pPr>
              <w:tabs>
                <w:tab w:val="left" w:pos="10"/>
                <w:tab w:val="left" w:pos="267"/>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rPr>
                <w:rStyle w:val="Verborgentekst"/>
                <w:color w:val="E0E0E0"/>
              </w:rPr>
            </w:pPr>
          </w:p>
        </w:tc>
        <w:tc>
          <w:tcPr>
            <w:tcW w:w="2160" w:type="dxa"/>
          </w:tcPr>
          <w:p w:rsidR="001523B1" w:rsidRPr="00AF236F" w:rsidRDefault="001523B1" w:rsidP="00A16906">
            <w:pPr>
              <w:tabs>
                <w:tab w:val="left" w:pos="0"/>
                <w:tab w:val="left" w:pos="267"/>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rPr>
                <w:rStyle w:val="Verborgentekst"/>
                <w:color w:val="E0E0E0"/>
              </w:rPr>
            </w:pPr>
            <w:r w:rsidRPr="00AF236F">
              <w:rPr>
                <w:rStyle w:val="Verborgentekst"/>
                <w:color w:val="E0E0E0"/>
              </w:rPr>
              <w:t>Bijvoorbeeld:</w:t>
            </w:r>
          </w:p>
          <w:p w:rsidR="001523B1" w:rsidRPr="00AF236F" w:rsidRDefault="001523B1" w:rsidP="00A16906">
            <w:pPr>
              <w:tabs>
                <w:tab w:val="left" w:pos="0"/>
                <w:tab w:val="left" w:pos="267"/>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rPr>
                <w:rStyle w:val="Verborgentekst"/>
                <w:color w:val="E0E0E0"/>
              </w:rPr>
            </w:pPr>
            <w:r w:rsidRPr="00AF236F">
              <w:rPr>
                <w:rStyle w:val="Verborgentekst"/>
                <w:color w:val="E0E0E0"/>
              </w:rPr>
              <w:t>1 ref. = 5 punten</w:t>
            </w:r>
          </w:p>
        </w:tc>
        <w:tc>
          <w:tcPr>
            <w:tcW w:w="1080" w:type="dxa"/>
          </w:tcPr>
          <w:p w:rsidR="001523B1" w:rsidRPr="00AF236F" w:rsidRDefault="001523B1" w:rsidP="00A16906">
            <w:pPr>
              <w:tabs>
                <w:tab w:val="left" w:pos="0"/>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jc w:val="center"/>
              <w:rPr>
                <w:rStyle w:val="Verborgentekst"/>
                <w:color w:val="E0E0E0"/>
              </w:rPr>
            </w:pPr>
          </w:p>
        </w:tc>
      </w:tr>
    </w:tbl>
    <w:p w:rsidR="001523B1" w:rsidRPr="00300406" w:rsidRDefault="001523B1" w:rsidP="001523B1">
      <w:pPr>
        <w:pStyle w:val="Broodtekst"/>
      </w:pPr>
      <w:bookmarkStart w:id="23" w:name="_Bijlage_A_Vereiste_mapindeling_bij_"/>
      <w:bookmarkEnd w:id="22"/>
      <w:bookmarkEnd w:id="23"/>
    </w:p>
    <w:p w:rsidR="001523B1" w:rsidRPr="00980919" w:rsidRDefault="001523B1" w:rsidP="001523B1">
      <w:pPr>
        <w:pStyle w:val="Broodtekst"/>
        <w:rPr>
          <w:b/>
        </w:rPr>
      </w:pPr>
      <w:r w:rsidRPr="00300406">
        <w:rPr>
          <w:b/>
        </w:rPr>
        <w:t>Ondertekening</w:t>
      </w:r>
    </w:p>
    <w:p w:rsidR="001523B1" w:rsidRDefault="001523B1" w:rsidP="001523B1">
      <w:pPr>
        <w:spacing w:line="260" w:lineRule="atLeast"/>
        <w:rPr>
          <w:rStyle w:val="Verborgentekst"/>
          <w:b w:val="0"/>
          <w:i w:val="0"/>
          <w:vanish w:val="0"/>
          <w:color w:val="000000"/>
          <w:szCs w:val="18"/>
        </w:rPr>
      </w:pPr>
      <w:r w:rsidRPr="00300406">
        <w:t xml:space="preserve">De </w:t>
      </w:r>
      <w:r>
        <w:t>gegevens omtrent technische bekwaamheid</w:t>
      </w:r>
      <w:r w:rsidRPr="00300406">
        <w:t xml:space="preserve"> dien</w:t>
      </w:r>
      <w:r>
        <w:t>en</w:t>
      </w:r>
      <w:r w:rsidRPr="00300406">
        <w:t xml:space="preserve"> digitaal te worden ondertekend conform </w:t>
      </w:r>
      <w:r w:rsidRPr="00EC5580">
        <w:rPr>
          <w:vanish/>
          <w:color w:val="E0E0E0"/>
        </w:rPr>
        <w:t>paragraaf 4.3 respectievelijk</w:t>
      </w:r>
      <w:r w:rsidRPr="00300406">
        <w:rPr>
          <w:color w:val="000000" w:themeColor="text1"/>
        </w:rPr>
        <w:t xml:space="preserve"> </w:t>
      </w:r>
      <w:r w:rsidRPr="00300406">
        <w:t xml:space="preserve">paragraaf </w:t>
      </w:r>
      <w:r>
        <w:t>4.3.1 in de aanbestedingsleidraad</w:t>
      </w:r>
      <w:r>
        <w:rPr>
          <w:color w:val="000000" w:themeColor="text1"/>
        </w:rPr>
        <w:t>.</w:t>
      </w:r>
    </w:p>
    <w:p w:rsidR="003F5EB0" w:rsidRPr="001523B1" w:rsidRDefault="003F5EB0" w:rsidP="001523B1">
      <w:pPr>
        <w:spacing w:line="240" w:lineRule="auto"/>
        <w:rPr>
          <w:b/>
          <w:szCs w:val="18"/>
        </w:rPr>
      </w:pPr>
      <w:bookmarkStart w:id="24" w:name="_GoBack"/>
      <w:bookmarkEnd w:id="3"/>
      <w:bookmarkEnd w:id="24"/>
    </w:p>
    <w:sectPr w:rsidR="003F5EB0" w:rsidRPr="001523B1" w:rsidSect="000B3F94">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23B1" w:rsidRDefault="001523B1" w:rsidP="0088501B">
      <w:r>
        <w:separator/>
      </w:r>
    </w:p>
  </w:endnote>
  <w:endnote w:type="continuationSeparator" w:id="0">
    <w:p w:rsidR="001523B1" w:rsidRDefault="001523B1"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DejaVu Sans">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23B1" w:rsidRDefault="001523B1" w:rsidP="0088501B">
      <w:r>
        <w:separator/>
      </w:r>
    </w:p>
  </w:footnote>
  <w:footnote w:type="continuationSeparator" w:id="0">
    <w:p w:rsidR="001523B1" w:rsidRDefault="001523B1" w:rsidP="0088501B">
      <w:r>
        <w:continuationSeparator/>
      </w:r>
    </w:p>
  </w:footnote>
  <w:footnote w:id="1">
    <w:p w:rsidR="001523B1" w:rsidRDefault="001523B1" w:rsidP="001523B1">
      <w:pPr>
        <w:pStyle w:val="Voetnoottekst"/>
      </w:pPr>
      <w:r>
        <w:rPr>
          <w:rStyle w:val="Voetnootmarkering"/>
        </w:rPr>
        <w:footnoteRef/>
      </w:r>
      <w:r>
        <w:t xml:space="preserve"> Verklaring in te vullen door inschrijver (‘nee” leidt tot een ongeldige inschrijving). Verklaring wordt gecontroleerd door Aanbesteder.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F82458"/>
    <w:multiLevelType w:val="multilevel"/>
    <w:tmpl w:val="6A8E5BD4"/>
    <w:numStyleLink w:val="Stijl2"/>
  </w:abstractNum>
  <w:abstractNum w:abstractNumId="16"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7"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8" w15:restartNumberingAfterBreak="0">
    <w:nsid w:val="31CB79D8"/>
    <w:multiLevelType w:val="multilevel"/>
    <w:tmpl w:val="06962652"/>
    <w:numStyleLink w:val="Lijststijl"/>
  </w:abstractNum>
  <w:abstractNum w:abstractNumId="19" w15:restartNumberingAfterBreak="0">
    <w:nsid w:val="31E853D2"/>
    <w:multiLevelType w:val="multilevel"/>
    <w:tmpl w:val="06962652"/>
    <w:numStyleLink w:val="Lijststijl"/>
  </w:abstractNum>
  <w:abstractNum w:abstractNumId="20"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6A6389A"/>
    <w:multiLevelType w:val="multilevel"/>
    <w:tmpl w:val="6A8E5BD4"/>
    <w:numStyleLink w:val="Stijl2"/>
  </w:abstractNum>
  <w:abstractNum w:abstractNumId="22"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7DB631B"/>
    <w:multiLevelType w:val="multilevel"/>
    <w:tmpl w:val="06962652"/>
    <w:numStyleLink w:val="Lijststijl"/>
  </w:abstractNum>
  <w:abstractNum w:abstractNumId="25"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7" w15:restartNumberingAfterBreak="0">
    <w:nsid w:val="5CAF5D0D"/>
    <w:multiLevelType w:val="multilevel"/>
    <w:tmpl w:val="06962652"/>
    <w:numStyleLink w:val="Lijststijl"/>
  </w:abstractNum>
  <w:abstractNum w:abstractNumId="28"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9D54C5E"/>
    <w:multiLevelType w:val="hybridMultilevel"/>
    <w:tmpl w:val="575CB5A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79050C84"/>
    <w:multiLevelType w:val="multilevel"/>
    <w:tmpl w:val="06962652"/>
    <w:numStyleLink w:val="Lijststijl"/>
  </w:abstractNum>
  <w:num w:numId="1">
    <w:abstractNumId w:val="9"/>
  </w:num>
  <w:num w:numId="2">
    <w:abstractNumId w:val="11"/>
  </w:num>
  <w:num w:numId="3">
    <w:abstractNumId w:val="27"/>
  </w:num>
  <w:num w:numId="4">
    <w:abstractNumId w:val="10"/>
  </w:num>
  <w:num w:numId="5">
    <w:abstractNumId w:val="15"/>
  </w:num>
  <w:num w:numId="6">
    <w:abstractNumId w:val="18"/>
  </w:num>
  <w:num w:numId="7">
    <w:abstractNumId w:val="2"/>
  </w:num>
  <w:num w:numId="8">
    <w:abstractNumId w:val="1"/>
  </w:num>
  <w:num w:numId="9">
    <w:abstractNumId w:val="0"/>
  </w:num>
  <w:num w:numId="10">
    <w:abstractNumId w:val="7"/>
  </w:num>
  <w:num w:numId="11">
    <w:abstractNumId w:val="5"/>
  </w:num>
  <w:num w:numId="12">
    <w:abstractNumId w:val="5"/>
  </w:num>
  <w:num w:numId="13">
    <w:abstractNumId w:val="28"/>
  </w:num>
  <w:num w:numId="14">
    <w:abstractNumId w:val="3"/>
  </w:num>
  <w:num w:numId="15">
    <w:abstractNumId w:val="16"/>
  </w:num>
  <w:num w:numId="16">
    <w:abstractNumId w:val="22"/>
  </w:num>
  <w:num w:numId="17">
    <w:abstractNumId w:val="8"/>
  </w:num>
  <w:num w:numId="18">
    <w:abstractNumId w:val="19"/>
  </w:num>
  <w:num w:numId="19">
    <w:abstractNumId w:val="30"/>
  </w:num>
  <w:num w:numId="20">
    <w:abstractNumId w:val="12"/>
  </w:num>
  <w:num w:numId="21">
    <w:abstractNumId w:val="21"/>
  </w:num>
  <w:num w:numId="22">
    <w:abstractNumId w:val="24"/>
  </w:num>
  <w:num w:numId="23">
    <w:abstractNumId w:val="17"/>
  </w:num>
  <w:num w:numId="24">
    <w:abstractNumId w:val="26"/>
  </w:num>
  <w:num w:numId="25">
    <w:abstractNumId w:val="25"/>
  </w:num>
  <w:num w:numId="26">
    <w:abstractNumId w:val="6"/>
  </w:num>
  <w:num w:numId="27">
    <w:abstractNumId w:val="14"/>
  </w:num>
  <w:num w:numId="28">
    <w:abstractNumId w:val="20"/>
  </w:num>
  <w:num w:numId="29">
    <w:abstractNumId w:val="4"/>
  </w:num>
  <w:num w:numId="30">
    <w:abstractNumId w:val="13"/>
  </w:num>
  <w:num w:numId="31">
    <w:abstractNumId w:val="23"/>
  </w:num>
  <w:num w:numId="3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formsDesig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3B1"/>
    <w:rsid w:val="00043163"/>
    <w:rsid w:val="00056D70"/>
    <w:rsid w:val="000B3F94"/>
    <w:rsid w:val="000E1F3B"/>
    <w:rsid w:val="001523B1"/>
    <w:rsid w:val="00173156"/>
    <w:rsid w:val="001D6F03"/>
    <w:rsid w:val="002A6578"/>
    <w:rsid w:val="002B1092"/>
    <w:rsid w:val="002E0FD2"/>
    <w:rsid w:val="0038549E"/>
    <w:rsid w:val="003C4BF2"/>
    <w:rsid w:val="003D51FB"/>
    <w:rsid w:val="003F5EB0"/>
    <w:rsid w:val="003F6EDB"/>
    <w:rsid w:val="0040142D"/>
    <w:rsid w:val="0040571B"/>
    <w:rsid w:val="00450447"/>
    <w:rsid w:val="004B0EA1"/>
    <w:rsid w:val="004D766D"/>
    <w:rsid w:val="005A4FBE"/>
    <w:rsid w:val="005D2CF1"/>
    <w:rsid w:val="005E046F"/>
    <w:rsid w:val="006006F5"/>
    <w:rsid w:val="00650A9B"/>
    <w:rsid w:val="006D2E66"/>
    <w:rsid w:val="006F42D7"/>
    <w:rsid w:val="007435A7"/>
    <w:rsid w:val="007F4AEA"/>
    <w:rsid w:val="0088386A"/>
    <w:rsid w:val="0088501B"/>
    <w:rsid w:val="008D2753"/>
    <w:rsid w:val="008E3581"/>
    <w:rsid w:val="00905289"/>
    <w:rsid w:val="009C5CF5"/>
    <w:rsid w:val="00A32591"/>
    <w:rsid w:val="00A77ABF"/>
    <w:rsid w:val="00A863E9"/>
    <w:rsid w:val="00B022C4"/>
    <w:rsid w:val="00B559E9"/>
    <w:rsid w:val="00B72222"/>
    <w:rsid w:val="00B80650"/>
    <w:rsid w:val="00C36FAA"/>
    <w:rsid w:val="00C71133"/>
    <w:rsid w:val="00CA55CC"/>
    <w:rsid w:val="00CB3317"/>
    <w:rsid w:val="00DA3555"/>
    <w:rsid w:val="00E456EE"/>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033A43"/>
  <w15:chartTrackingRefBased/>
  <w15:docId w15:val="{6539BF1B-0688-4B8F-80DA-7F7947EE7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1523B1"/>
    <w:pPr>
      <w:spacing w:line="240" w:lineRule="atLeast"/>
    </w:pPr>
    <w:rPr>
      <w:rFonts w:ascii="Verdana" w:eastAsia="DejaVu Sans" w:hAnsi="Verdana" w:cs="Times New Roman"/>
      <w:szCs w:val="24"/>
      <w:lang w:eastAsia="nl-NL"/>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Broodtekst">
    <w:name w:val="Broodtekst"/>
    <w:basedOn w:val="Standaard"/>
    <w:link w:val="BroodtekstChar"/>
    <w:qFormat/>
    <w:rsid w:val="001523B1"/>
    <w:pPr>
      <w:tabs>
        <w:tab w:val="left" w:pos="227"/>
        <w:tab w:val="left" w:pos="454"/>
        <w:tab w:val="left" w:pos="680"/>
      </w:tabs>
      <w:autoSpaceDE w:val="0"/>
      <w:autoSpaceDN w:val="0"/>
      <w:adjustRightInd w:val="0"/>
    </w:pPr>
    <w:rPr>
      <w:szCs w:val="18"/>
    </w:rPr>
  </w:style>
  <w:style w:type="character" w:styleId="Voetnootmarkering">
    <w:name w:val="footnote reference"/>
    <w:basedOn w:val="Standaardalinea-lettertype"/>
    <w:uiPriority w:val="99"/>
    <w:rsid w:val="001523B1"/>
    <w:rPr>
      <w:rFonts w:cs="Times New Roman"/>
      <w:vertAlign w:val="superscript"/>
    </w:rPr>
  </w:style>
  <w:style w:type="paragraph" w:styleId="Voetnoottekst">
    <w:name w:val="footnote text"/>
    <w:basedOn w:val="Standaard"/>
    <w:link w:val="VoetnoottekstChar"/>
    <w:uiPriority w:val="99"/>
    <w:rsid w:val="001523B1"/>
    <w:pPr>
      <w:spacing w:line="180" w:lineRule="atLeast"/>
    </w:pPr>
    <w:rPr>
      <w:sz w:val="13"/>
      <w:szCs w:val="20"/>
    </w:rPr>
  </w:style>
  <w:style w:type="character" w:customStyle="1" w:styleId="VoetnoottekstChar">
    <w:name w:val="Voetnoottekst Char"/>
    <w:basedOn w:val="Standaardalinea-lettertype"/>
    <w:link w:val="Voetnoottekst"/>
    <w:uiPriority w:val="99"/>
    <w:rsid w:val="001523B1"/>
    <w:rPr>
      <w:rFonts w:ascii="Verdana" w:eastAsia="DejaVu Sans" w:hAnsi="Verdana" w:cs="Times New Roman"/>
      <w:sz w:val="13"/>
      <w:szCs w:val="20"/>
      <w:lang w:eastAsia="nl-NL"/>
    </w:rPr>
  </w:style>
  <w:style w:type="paragraph" w:customStyle="1" w:styleId="BijlageGenummerdKop">
    <w:name w:val="BijlageGenummerdKop"/>
    <w:next w:val="Broodtekst"/>
    <w:link w:val="BijlageGenummerdKopChar"/>
    <w:uiPriority w:val="12"/>
    <w:qFormat/>
    <w:rsid w:val="001523B1"/>
    <w:pPr>
      <w:pageBreakBefore/>
      <w:spacing w:after="660" w:line="300" w:lineRule="atLeast"/>
      <w:outlineLvl w:val="0"/>
    </w:pPr>
    <w:rPr>
      <w:rFonts w:ascii="Verdana" w:eastAsia="DejaVu Sans" w:hAnsi="Verdana" w:cs="Times New Roman"/>
      <w:sz w:val="24"/>
      <w:lang w:eastAsia="nl-NL"/>
    </w:rPr>
  </w:style>
  <w:style w:type="character" w:customStyle="1" w:styleId="Verborgentekst">
    <w:name w:val="Verborgen tekst"/>
    <w:rsid w:val="001523B1"/>
    <w:rPr>
      <w:rFonts w:ascii="Verdana" w:hAnsi="Verdana" w:cs="Arial"/>
      <w:b/>
      <w:i/>
      <w:vanish/>
      <w:color w:val="3366FF"/>
      <w:sz w:val="16"/>
      <w:szCs w:val="16"/>
    </w:rPr>
  </w:style>
  <w:style w:type="character" w:customStyle="1" w:styleId="OpmaakprofielArial">
    <w:name w:val="Opmaakprofiel Arial"/>
    <w:rsid w:val="001523B1"/>
    <w:rPr>
      <w:rFonts w:ascii="V&amp;W Syntax (Adobe)" w:hAnsi="V&amp;W Syntax (Adobe)" w:cs="V&amp;W Syntax (Adobe)"/>
    </w:rPr>
  </w:style>
  <w:style w:type="character" w:customStyle="1" w:styleId="BroodtekstChar">
    <w:name w:val="Broodtekst Char"/>
    <w:basedOn w:val="Standaardalinea-lettertype"/>
    <w:link w:val="Broodtekst"/>
    <w:rsid w:val="001523B1"/>
    <w:rPr>
      <w:rFonts w:ascii="Verdana" w:eastAsia="DejaVu Sans" w:hAnsi="Verdana" w:cs="Times New Roman"/>
      <w:lang w:eastAsia="nl-NL"/>
    </w:rPr>
  </w:style>
  <w:style w:type="character" w:customStyle="1" w:styleId="BijlageGenummerdKopChar">
    <w:name w:val="BijlageGenummerdKop Char"/>
    <w:basedOn w:val="Standaardalinea-lettertype"/>
    <w:link w:val="BijlageGenummerdKop"/>
    <w:uiPriority w:val="12"/>
    <w:rsid w:val="001523B1"/>
    <w:rPr>
      <w:rFonts w:ascii="Verdana" w:eastAsia="DejaVu Sans" w:hAnsi="Verdana" w:cs="Times New Roman"/>
      <w:sz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Template>
  <TotalTime>1</TotalTime>
  <Pages>2</Pages>
  <Words>866</Words>
  <Characters>4764</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5619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Möllers, Gregor (GPO)</dc:creator>
  <cp:keywords/>
  <dc:description/>
  <cp:lastModifiedBy>Möllers, Gregor (GPO)</cp:lastModifiedBy>
  <cp:revision>1</cp:revision>
  <dcterms:created xsi:type="dcterms:W3CDTF">2021-03-26T09:38:00Z</dcterms:created>
  <dcterms:modified xsi:type="dcterms:W3CDTF">2021-03-26T09:40:00Z</dcterms:modified>
</cp:coreProperties>
</file>